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7D35FBA3" w14:textId="77777777" w:rsidR="00414E78" w:rsidRPr="00414E78" w:rsidRDefault="00414E78" w:rsidP="00414E78">
      <w:pPr>
        <w:spacing w:before="240" w:line="280" w:lineRule="atLeast"/>
        <w:rPr>
          <w:rFonts w:ascii="Arial" w:hAnsi="Arial" w:cs="Arial"/>
          <w:sz w:val="22"/>
          <w:szCs w:val="22"/>
          <w:lang w:val="en-US"/>
        </w:rPr>
      </w:pPr>
      <w:r w:rsidRPr="00414E78">
        <w:rPr>
          <w:rFonts w:ascii="Arial" w:hAnsi="Arial" w:cs="Arial"/>
          <w:sz w:val="22"/>
          <w:szCs w:val="22"/>
          <w:lang w:val="en-US"/>
        </w:rPr>
        <w:t>His Excellency Emmerson Mnangagwa</w:t>
      </w:r>
      <w:r w:rsidRPr="00414E78">
        <w:rPr>
          <w:rFonts w:ascii="Arial" w:hAnsi="Arial" w:cs="Arial"/>
          <w:sz w:val="22"/>
          <w:szCs w:val="22"/>
          <w:lang w:val="en-US"/>
        </w:rPr>
        <w:br/>
        <w:t>President of the Republic of Zimbabwe</w:t>
      </w:r>
      <w:r w:rsidRPr="00414E78">
        <w:rPr>
          <w:rFonts w:ascii="Arial" w:hAnsi="Arial" w:cs="Arial"/>
          <w:sz w:val="22"/>
          <w:szCs w:val="22"/>
          <w:lang w:val="en-US"/>
        </w:rPr>
        <w:br/>
        <w:t xml:space="preserve">Office of the President, </w:t>
      </w:r>
      <w:proofErr w:type="spellStart"/>
      <w:r w:rsidRPr="00414E78">
        <w:rPr>
          <w:rFonts w:ascii="Arial" w:hAnsi="Arial" w:cs="Arial"/>
          <w:sz w:val="22"/>
          <w:szCs w:val="22"/>
          <w:lang w:val="en-US"/>
        </w:rPr>
        <w:t>Munhumutapa</w:t>
      </w:r>
      <w:proofErr w:type="spellEnd"/>
      <w:r w:rsidRPr="00414E78">
        <w:rPr>
          <w:rFonts w:ascii="Arial" w:hAnsi="Arial" w:cs="Arial"/>
          <w:sz w:val="22"/>
          <w:szCs w:val="22"/>
          <w:lang w:val="en-US"/>
        </w:rPr>
        <w:t xml:space="preserve"> Building</w:t>
      </w:r>
      <w:r w:rsidRPr="00414E78">
        <w:rPr>
          <w:rFonts w:ascii="Arial" w:hAnsi="Arial" w:cs="Arial"/>
          <w:sz w:val="22"/>
          <w:szCs w:val="22"/>
          <w:lang w:val="en-US"/>
        </w:rPr>
        <w:br/>
      </w:r>
      <w:proofErr w:type="spellStart"/>
      <w:r w:rsidRPr="00414E78">
        <w:rPr>
          <w:rFonts w:ascii="Arial" w:hAnsi="Arial" w:cs="Arial"/>
          <w:sz w:val="22"/>
          <w:szCs w:val="22"/>
          <w:lang w:val="en-US"/>
        </w:rPr>
        <w:t>Samora</w:t>
      </w:r>
      <w:proofErr w:type="spellEnd"/>
      <w:r w:rsidRPr="00414E78">
        <w:rPr>
          <w:rFonts w:ascii="Arial" w:hAnsi="Arial" w:cs="Arial"/>
          <w:sz w:val="22"/>
          <w:szCs w:val="22"/>
          <w:lang w:val="en-US"/>
        </w:rPr>
        <w:t xml:space="preserve"> Machel Avenue, P. Bag 7700</w:t>
      </w:r>
      <w:r w:rsidRPr="00414E78">
        <w:rPr>
          <w:rFonts w:ascii="Arial" w:hAnsi="Arial" w:cs="Arial"/>
          <w:sz w:val="22"/>
          <w:szCs w:val="22"/>
          <w:lang w:val="en-US"/>
        </w:rPr>
        <w:br/>
        <w:t>Causeway, Harare</w:t>
      </w:r>
      <w:r w:rsidRPr="00414E78">
        <w:rPr>
          <w:rFonts w:ascii="Arial" w:hAnsi="Arial" w:cs="Arial"/>
          <w:sz w:val="22"/>
          <w:szCs w:val="22"/>
          <w:lang w:val="en-US"/>
        </w:rPr>
        <w:br/>
        <w:t>ZIMBABWE</w:t>
      </w:r>
    </w:p>
    <w:p w14:paraId="086A3871" w14:textId="339BDB39" w:rsidR="0018798A" w:rsidRPr="00414E78" w:rsidRDefault="0018798A" w:rsidP="0018798A">
      <w:pPr>
        <w:spacing w:before="240" w:line="280" w:lineRule="atLeast"/>
        <w:rPr>
          <w:rFonts w:ascii="Arial" w:hAnsi="Arial" w:cs="Arial"/>
          <w:sz w:val="22"/>
          <w:szCs w:val="22"/>
          <w:lang w:val="en-US"/>
        </w:rPr>
      </w:pP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3FCA9003" w14:textId="77777777" w:rsidR="00414E78" w:rsidRPr="00414E78" w:rsidRDefault="00414E78" w:rsidP="00414E78">
      <w:pPr>
        <w:spacing w:before="240" w:line="280" w:lineRule="atLeast"/>
        <w:rPr>
          <w:rFonts w:ascii="Arial" w:hAnsi="Arial" w:cs="Arial"/>
          <w:sz w:val="22"/>
          <w:szCs w:val="22"/>
          <w:lang w:val="en-US"/>
        </w:rPr>
      </w:pPr>
      <w:r w:rsidRPr="00414E78">
        <w:rPr>
          <w:rFonts w:ascii="Arial" w:hAnsi="Arial" w:cs="Arial"/>
          <w:sz w:val="22"/>
          <w:szCs w:val="22"/>
          <w:lang w:val="en-US"/>
        </w:rPr>
        <w:t>Your Excellency,</w:t>
      </w:r>
    </w:p>
    <w:p w14:paraId="59039AC1" w14:textId="77777777" w:rsidR="00414E78" w:rsidRPr="00414E78" w:rsidRDefault="00414E78" w:rsidP="00414E78">
      <w:pPr>
        <w:spacing w:before="240" w:line="280" w:lineRule="atLeast"/>
        <w:rPr>
          <w:rFonts w:ascii="Arial" w:hAnsi="Arial" w:cs="Arial"/>
          <w:sz w:val="22"/>
          <w:szCs w:val="22"/>
          <w:lang w:val="en-US"/>
        </w:rPr>
      </w:pPr>
      <w:r w:rsidRPr="00414E78">
        <w:rPr>
          <w:rFonts w:ascii="Arial" w:hAnsi="Arial" w:cs="Arial"/>
          <w:sz w:val="22"/>
          <w:szCs w:val="22"/>
          <w:lang w:val="en-US"/>
        </w:rPr>
        <w:t xml:space="preserve">I call on you to immediately and unconditionally drop all charges against </w:t>
      </w:r>
      <w:proofErr w:type="spellStart"/>
      <w:r w:rsidRPr="00414E78">
        <w:rPr>
          <w:rFonts w:ascii="Arial" w:hAnsi="Arial" w:cs="Arial"/>
          <w:b/>
          <w:bCs/>
          <w:sz w:val="22"/>
          <w:szCs w:val="22"/>
          <w:lang w:val="en-US"/>
        </w:rPr>
        <w:t>Joanah</w:t>
      </w:r>
      <w:proofErr w:type="spellEnd"/>
      <w:r w:rsidRPr="00414E78">
        <w:rPr>
          <w:rFonts w:ascii="Arial" w:hAnsi="Arial" w:cs="Arial"/>
          <w:b/>
          <w:bCs/>
          <w:sz w:val="22"/>
          <w:szCs w:val="22"/>
          <w:lang w:val="en-US"/>
        </w:rPr>
        <w:t xml:space="preserve"> </w:t>
      </w:r>
      <w:proofErr w:type="spellStart"/>
      <w:r w:rsidRPr="00414E78">
        <w:rPr>
          <w:rFonts w:ascii="Arial" w:hAnsi="Arial" w:cs="Arial"/>
          <w:b/>
          <w:bCs/>
          <w:sz w:val="22"/>
          <w:szCs w:val="22"/>
          <w:lang w:val="en-US"/>
        </w:rPr>
        <w:t>Mamombe</w:t>
      </w:r>
      <w:proofErr w:type="spellEnd"/>
      <w:r w:rsidRPr="00414E78">
        <w:rPr>
          <w:rFonts w:ascii="Arial" w:hAnsi="Arial" w:cs="Arial"/>
          <w:b/>
          <w:bCs/>
          <w:sz w:val="22"/>
          <w:szCs w:val="22"/>
          <w:lang w:val="en-US"/>
        </w:rPr>
        <w:t xml:space="preserve">, </w:t>
      </w:r>
      <w:proofErr w:type="spellStart"/>
      <w:r w:rsidRPr="00414E78">
        <w:rPr>
          <w:rFonts w:ascii="Arial" w:hAnsi="Arial" w:cs="Arial"/>
          <w:b/>
          <w:bCs/>
          <w:sz w:val="22"/>
          <w:szCs w:val="22"/>
          <w:lang w:val="en-US"/>
        </w:rPr>
        <w:t>Netsai</w:t>
      </w:r>
      <w:proofErr w:type="spellEnd"/>
      <w:r w:rsidRPr="00414E78">
        <w:rPr>
          <w:rFonts w:ascii="Arial" w:hAnsi="Arial" w:cs="Arial"/>
          <w:b/>
          <w:bCs/>
          <w:sz w:val="22"/>
          <w:szCs w:val="22"/>
          <w:lang w:val="en-US"/>
        </w:rPr>
        <w:t xml:space="preserve"> </w:t>
      </w:r>
      <w:proofErr w:type="spellStart"/>
      <w:r w:rsidRPr="00414E78">
        <w:rPr>
          <w:rFonts w:ascii="Arial" w:hAnsi="Arial" w:cs="Arial"/>
          <w:b/>
          <w:bCs/>
          <w:sz w:val="22"/>
          <w:szCs w:val="22"/>
          <w:lang w:val="en-US"/>
        </w:rPr>
        <w:t>Marova</w:t>
      </w:r>
      <w:proofErr w:type="spellEnd"/>
      <w:r w:rsidRPr="00414E78">
        <w:rPr>
          <w:rFonts w:ascii="Arial" w:hAnsi="Arial" w:cs="Arial"/>
          <w:b/>
          <w:bCs/>
          <w:sz w:val="22"/>
          <w:szCs w:val="22"/>
          <w:lang w:val="en-US"/>
        </w:rPr>
        <w:t xml:space="preserve"> </w:t>
      </w:r>
      <w:r w:rsidRPr="00414E78">
        <w:rPr>
          <w:rFonts w:ascii="Arial" w:hAnsi="Arial" w:cs="Arial"/>
          <w:sz w:val="22"/>
          <w:szCs w:val="22"/>
          <w:lang w:val="en-US"/>
        </w:rPr>
        <w:t xml:space="preserve">and </w:t>
      </w:r>
      <w:proofErr w:type="spellStart"/>
      <w:r w:rsidRPr="00414E78">
        <w:rPr>
          <w:rFonts w:ascii="Arial" w:hAnsi="Arial" w:cs="Arial"/>
          <w:b/>
          <w:bCs/>
          <w:sz w:val="22"/>
          <w:szCs w:val="22"/>
          <w:lang w:val="en-US"/>
        </w:rPr>
        <w:t>Cecillia</w:t>
      </w:r>
      <w:proofErr w:type="spellEnd"/>
      <w:r w:rsidRPr="00414E78">
        <w:rPr>
          <w:rFonts w:ascii="Arial" w:hAnsi="Arial" w:cs="Arial"/>
          <w:b/>
          <w:bCs/>
          <w:sz w:val="22"/>
          <w:szCs w:val="22"/>
          <w:lang w:val="en-US"/>
        </w:rPr>
        <w:t xml:space="preserve"> </w:t>
      </w:r>
      <w:proofErr w:type="spellStart"/>
      <w:r w:rsidRPr="00414E78">
        <w:rPr>
          <w:rFonts w:ascii="Arial" w:hAnsi="Arial" w:cs="Arial"/>
          <w:b/>
          <w:bCs/>
          <w:sz w:val="22"/>
          <w:szCs w:val="22"/>
          <w:lang w:val="en-US"/>
        </w:rPr>
        <w:t>Chimbiri</w:t>
      </w:r>
      <w:proofErr w:type="spellEnd"/>
      <w:r w:rsidRPr="00414E78">
        <w:rPr>
          <w:rFonts w:ascii="Arial" w:hAnsi="Arial" w:cs="Arial"/>
          <w:sz w:val="22"/>
          <w:szCs w:val="22"/>
          <w:lang w:val="en-US"/>
        </w:rPr>
        <w:t>, charged solely for the peaceful exercise of their rights to freedom of expression and peaceful assembly.</w:t>
      </w:r>
    </w:p>
    <w:p w14:paraId="7A54CBE1" w14:textId="77777777" w:rsidR="00414E78" w:rsidRPr="00414E78" w:rsidRDefault="00414E78" w:rsidP="00414E78">
      <w:pPr>
        <w:spacing w:before="240" w:line="280" w:lineRule="atLeast"/>
        <w:rPr>
          <w:rFonts w:ascii="Arial" w:hAnsi="Arial" w:cs="Arial"/>
          <w:sz w:val="22"/>
          <w:szCs w:val="22"/>
          <w:lang w:val="en-US"/>
        </w:rPr>
      </w:pPr>
      <w:proofErr w:type="spellStart"/>
      <w:r w:rsidRPr="00414E78">
        <w:rPr>
          <w:rFonts w:ascii="Arial" w:hAnsi="Arial" w:cs="Arial"/>
          <w:sz w:val="22"/>
          <w:szCs w:val="22"/>
          <w:lang w:val="en-US"/>
        </w:rPr>
        <w:t>Joanah</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Mamombe</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Netsai</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Marova</w:t>
      </w:r>
      <w:proofErr w:type="spellEnd"/>
      <w:r w:rsidRPr="00414E78">
        <w:rPr>
          <w:rFonts w:ascii="Arial" w:hAnsi="Arial" w:cs="Arial"/>
          <w:sz w:val="22"/>
          <w:szCs w:val="22"/>
          <w:lang w:val="en-US"/>
        </w:rPr>
        <w:t xml:space="preserve"> and </w:t>
      </w:r>
      <w:proofErr w:type="spellStart"/>
      <w:r w:rsidRPr="00414E78">
        <w:rPr>
          <w:rFonts w:ascii="Arial" w:hAnsi="Arial" w:cs="Arial"/>
          <w:sz w:val="22"/>
          <w:szCs w:val="22"/>
          <w:lang w:val="en-US"/>
        </w:rPr>
        <w:t>Cecillia</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Chimbiri</w:t>
      </w:r>
      <w:proofErr w:type="spellEnd"/>
      <w:r w:rsidRPr="00414E78">
        <w:rPr>
          <w:rFonts w:ascii="Arial" w:hAnsi="Arial" w:cs="Arial"/>
          <w:sz w:val="22"/>
          <w:szCs w:val="22"/>
          <w:lang w:val="en-US"/>
        </w:rPr>
        <w:t xml:space="preserve"> were arbitrarily arrested following a protest in </w:t>
      </w:r>
      <w:proofErr w:type="spellStart"/>
      <w:r w:rsidRPr="00414E78">
        <w:rPr>
          <w:rFonts w:ascii="Arial" w:hAnsi="Arial" w:cs="Arial"/>
          <w:sz w:val="22"/>
          <w:szCs w:val="22"/>
          <w:lang w:val="en-US"/>
        </w:rPr>
        <w:t>Harara</w:t>
      </w:r>
      <w:proofErr w:type="spellEnd"/>
      <w:r w:rsidRPr="00414E78">
        <w:rPr>
          <w:rFonts w:ascii="Arial" w:hAnsi="Arial" w:cs="Arial"/>
          <w:sz w:val="22"/>
          <w:szCs w:val="22"/>
          <w:lang w:val="en-US"/>
        </w:rPr>
        <w:t>, taken to a police station, and forcibly driven out of the city to a place where they were beaten and sexually assaulted. While still hospitalized, they were charged with offences related to the protest and later charged with faking their ordeal. To date, no one has been held accountable.</w:t>
      </w:r>
    </w:p>
    <w:p w14:paraId="221E7AEA" w14:textId="77777777" w:rsidR="00414E78" w:rsidRPr="00414E78" w:rsidRDefault="00414E78" w:rsidP="00414E78">
      <w:pPr>
        <w:spacing w:before="240" w:line="280" w:lineRule="atLeast"/>
        <w:rPr>
          <w:rFonts w:ascii="Arial" w:hAnsi="Arial" w:cs="Arial"/>
          <w:sz w:val="22"/>
          <w:szCs w:val="22"/>
          <w:lang w:val="en-US"/>
        </w:rPr>
      </w:pPr>
      <w:proofErr w:type="spellStart"/>
      <w:r w:rsidRPr="00414E78">
        <w:rPr>
          <w:rFonts w:ascii="Arial" w:hAnsi="Arial" w:cs="Arial"/>
          <w:sz w:val="22"/>
          <w:szCs w:val="22"/>
          <w:lang w:val="en-US"/>
        </w:rPr>
        <w:t>Joanah</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Mamombe</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Netsai</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Marova</w:t>
      </w:r>
      <w:proofErr w:type="spellEnd"/>
      <w:r w:rsidRPr="00414E78">
        <w:rPr>
          <w:rFonts w:ascii="Arial" w:hAnsi="Arial" w:cs="Arial"/>
          <w:sz w:val="22"/>
          <w:szCs w:val="22"/>
          <w:lang w:val="en-US"/>
        </w:rPr>
        <w:t xml:space="preserve"> and </w:t>
      </w:r>
      <w:proofErr w:type="spellStart"/>
      <w:r w:rsidRPr="00414E78">
        <w:rPr>
          <w:rFonts w:ascii="Arial" w:hAnsi="Arial" w:cs="Arial"/>
          <w:sz w:val="22"/>
          <w:szCs w:val="22"/>
          <w:lang w:val="en-US"/>
        </w:rPr>
        <w:t>Cecillia</w:t>
      </w:r>
      <w:proofErr w:type="spellEnd"/>
      <w:r w:rsidRPr="00414E78">
        <w:rPr>
          <w:rFonts w:ascii="Arial" w:hAnsi="Arial" w:cs="Arial"/>
          <w:sz w:val="22"/>
          <w:szCs w:val="22"/>
          <w:lang w:val="en-US"/>
        </w:rPr>
        <w:t xml:space="preserve"> </w:t>
      </w:r>
      <w:proofErr w:type="spellStart"/>
      <w:r w:rsidRPr="00414E78">
        <w:rPr>
          <w:rFonts w:ascii="Arial" w:hAnsi="Arial" w:cs="Arial"/>
          <w:sz w:val="22"/>
          <w:szCs w:val="22"/>
          <w:lang w:val="en-US"/>
        </w:rPr>
        <w:t>Chimbiri</w:t>
      </w:r>
      <w:proofErr w:type="spellEnd"/>
      <w:r w:rsidRPr="00414E78">
        <w:rPr>
          <w:rFonts w:ascii="Arial" w:hAnsi="Arial" w:cs="Arial"/>
          <w:sz w:val="22"/>
          <w:szCs w:val="22"/>
          <w:lang w:val="en-US"/>
        </w:rPr>
        <w:t xml:space="preserve"> have suffered continuous harassment since their arrest and must be protected.</w:t>
      </w:r>
    </w:p>
    <w:p w14:paraId="0A1EDBF1" w14:textId="15FC8DB2" w:rsidR="00560A23" w:rsidRDefault="00414E78" w:rsidP="00414E78">
      <w:pPr>
        <w:spacing w:before="240" w:line="280" w:lineRule="atLeast"/>
        <w:rPr>
          <w:rFonts w:ascii="Arial" w:hAnsi="Arial" w:cs="Arial"/>
          <w:sz w:val="22"/>
          <w:szCs w:val="22"/>
          <w:lang w:val="en-US"/>
        </w:rPr>
      </w:pPr>
      <w:r w:rsidRPr="00414E78">
        <w:rPr>
          <w:rFonts w:ascii="Arial" w:hAnsi="Arial" w:cs="Arial"/>
          <w:sz w:val="22"/>
          <w:szCs w:val="22"/>
          <w:lang w:val="en-US"/>
        </w:rPr>
        <w:t>Yours sincerely,</w:t>
      </w:r>
    </w:p>
    <w:p w14:paraId="14D4A847" w14:textId="77777777" w:rsidR="00414E78" w:rsidRPr="00414E78" w:rsidRDefault="00414E78" w:rsidP="00414E78">
      <w:pPr>
        <w:spacing w:before="240" w:line="280" w:lineRule="atLeast"/>
        <w:rPr>
          <w:rFonts w:ascii="Arial" w:hAnsi="Arial" w:cs="Arial"/>
          <w:sz w:val="22"/>
          <w:szCs w:val="22"/>
          <w:lang w:val="en-US"/>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14E78"/>
    <w:rsid w:val="004A76DC"/>
    <w:rsid w:val="00560A23"/>
    <w:rsid w:val="0058330A"/>
    <w:rsid w:val="005B0442"/>
    <w:rsid w:val="00657B9D"/>
    <w:rsid w:val="0066383D"/>
    <w:rsid w:val="007028BA"/>
    <w:rsid w:val="007177BD"/>
    <w:rsid w:val="00725C7D"/>
    <w:rsid w:val="0075030C"/>
    <w:rsid w:val="00782694"/>
    <w:rsid w:val="008A2920"/>
    <w:rsid w:val="008B50CA"/>
    <w:rsid w:val="00986F47"/>
    <w:rsid w:val="00A50736"/>
    <w:rsid w:val="00A87A02"/>
    <w:rsid w:val="00AB5F9E"/>
    <w:rsid w:val="00AE5A9A"/>
    <w:rsid w:val="00B11FE3"/>
    <w:rsid w:val="00B3507D"/>
    <w:rsid w:val="00B40CCF"/>
    <w:rsid w:val="00B54B25"/>
    <w:rsid w:val="00C00663"/>
    <w:rsid w:val="00C330BE"/>
    <w:rsid w:val="00CC43C9"/>
    <w:rsid w:val="00D04301"/>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909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8</cp:revision>
  <cp:lastPrinted>2009-11-15T09:54:00Z</cp:lastPrinted>
  <dcterms:created xsi:type="dcterms:W3CDTF">2022-11-29T20:27:00Z</dcterms:created>
  <dcterms:modified xsi:type="dcterms:W3CDTF">2022-11-29T20:50:00Z</dcterms:modified>
</cp:coreProperties>
</file>