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2F475B57" w14:textId="50EBCA15" w:rsidR="00041E15" w:rsidRPr="00041E15" w:rsidRDefault="00AA1060" w:rsidP="00041E15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A1060">
        <w:rPr>
          <w:rFonts w:ascii="Arial" w:hAnsi="Arial" w:cs="Arial"/>
          <w:sz w:val="22"/>
          <w:szCs w:val="22"/>
          <w:lang w:val="en-US"/>
        </w:rPr>
        <w:t>Monsieur le Président Paul Biya</w:t>
      </w:r>
      <w:r w:rsidRPr="00AA1060">
        <w:rPr>
          <w:rFonts w:ascii="Arial" w:hAnsi="Arial" w:cs="Arial"/>
          <w:sz w:val="22"/>
          <w:szCs w:val="22"/>
          <w:lang w:val="en-US"/>
        </w:rPr>
        <w:br/>
        <w:t>Président de la République du Cameroun</w:t>
      </w:r>
      <w:r w:rsidRPr="00AA1060">
        <w:rPr>
          <w:rFonts w:ascii="Arial" w:hAnsi="Arial" w:cs="Arial"/>
          <w:sz w:val="22"/>
          <w:szCs w:val="22"/>
          <w:lang w:val="en-US"/>
        </w:rPr>
        <w:br/>
        <w:t>Palais Présidentiel</w:t>
      </w:r>
      <w:r w:rsidRPr="00AA1060">
        <w:rPr>
          <w:rFonts w:ascii="Arial" w:hAnsi="Arial" w:cs="Arial"/>
          <w:sz w:val="22"/>
          <w:szCs w:val="22"/>
          <w:lang w:val="en-US"/>
        </w:rPr>
        <w:br/>
        <w:t>Yaoundé</w:t>
      </w:r>
      <w:r w:rsidRPr="00AA1060">
        <w:rPr>
          <w:rFonts w:ascii="Arial" w:hAnsi="Arial" w:cs="Arial"/>
          <w:sz w:val="22"/>
          <w:szCs w:val="22"/>
          <w:lang w:val="en-US"/>
        </w:rPr>
        <w:br/>
        <w:t>CAMEROUN</w:t>
      </w:r>
    </w:p>
    <w:p w14:paraId="6E03EC36" w14:textId="77777777" w:rsidR="000B22C9" w:rsidRPr="00041E15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2789D76B" w14:textId="77777777" w:rsidR="00560A23" w:rsidRPr="00560A23" w:rsidRDefault="00560A23" w:rsidP="00560A23">
      <w:pPr>
        <w:rPr>
          <w:rFonts w:ascii="Arial" w:eastAsia="Times" w:hAnsi="Arial" w:cs="Arial"/>
          <w:lang w:val="en-GB"/>
        </w:rPr>
      </w:pPr>
    </w:p>
    <w:p w14:paraId="6E19EAD3" w14:textId="77777777" w:rsidR="008B50CA" w:rsidRPr="00560A23" w:rsidRDefault="008B50CA">
      <w:pPr>
        <w:rPr>
          <w:rFonts w:ascii="Arial" w:eastAsia="Times" w:hAnsi="Arial" w:cs="Arial"/>
          <w:lang w:val="en-GB"/>
        </w:rPr>
      </w:pPr>
    </w:p>
    <w:p w14:paraId="7352A160" w14:textId="77777777" w:rsidR="008B50CA" w:rsidRPr="007177BD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14BBAC99" w14:textId="77777777" w:rsidR="00AA1060" w:rsidRPr="00AA1060" w:rsidRDefault="00AA1060" w:rsidP="00AA1060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A1060">
        <w:rPr>
          <w:rFonts w:ascii="Arial" w:hAnsi="Arial" w:cs="Arial"/>
          <w:sz w:val="22"/>
          <w:szCs w:val="22"/>
          <w:lang w:val="en-US"/>
        </w:rPr>
        <w:t>Monsieur le Président,</w:t>
      </w:r>
    </w:p>
    <w:p w14:paraId="68BE4B52" w14:textId="77777777" w:rsidR="00AA1060" w:rsidRPr="00AA1060" w:rsidRDefault="00AA1060" w:rsidP="00AA1060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A1060">
        <w:rPr>
          <w:rFonts w:ascii="Arial" w:hAnsi="Arial" w:cs="Arial"/>
          <w:sz w:val="22"/>
          <w:szCs w:val="22"/>
          <w:lang w:val="en-US"/>
        </w:rPr>
        <w:t>Je vous écris pour vous demander de libérer immédiatement et sans condition</w:t>
      </w:r>
      <w:r w:rsidRPr="00AA1060">
        <w:rPr>
          <w:rFonts w:ascii="Arial" w:hAnsi="Arial" w:cs="Arial"/>
          <w:b/>
          <w:bCs/>
          <w:sz w:val="22"/>
          <w:szCs w:val="22"/>
          <w:lang w:val="en-US"/>
        </w:rPr>
        <w:t xml:space="preserve">  Dorgelesse Nguessan</w:t>
      </w:r>
      <w:r w:rsidRPr="00AA1060">
        <w:rPr>
          <w:rFonts w:ascii="Arial" w:hAnsi="Arial" w:cs="Arial"/>
          <w:sz w:val="22"/>
          <w:szCs w:val="22"/>
          <w:lang w:val="en-US"/>
        </w:rPr>
        <w:t>, détenue uniquement pour avoir exercé pacifiquement ses droits à la liberté d´expression et de réunion pacifique.</w:t>
      </w:r>
    </w:p>
    <w:p w14:paraId="675C6D44" w14:textId="77777777" w:rsidR="00AA1060" w:rsidRPr="00AA1060" w:rsidRDefault="00AA1060" w:rsidP="00AA1060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A1060">
        <w:rPr>
          <w:rFonts w:ascii="Arial" w:hAnsi="Arial" w:cs="Arial"/>
          <w:sz w:val="22"/>
          <w:szCs w:val="22"/>
          <w:lang w:val="en-US"/>
        </w:rPr>
        <w:t>Dorgelesse Nguessan a été arrêtée à Douala alors qu´elle participait à sa toute première manifestation. Elle n´avait jamais été active dans le domaine politique, mais ses préoccupations quant à la situation de l´économie camerounaise  l´ont incitée à participer à ce rassemblement.</w:t>
      </w:r>
    </w:p>
    <w:p w14:paraId="5FD8B9CB" w14:textId="77777777" w:rsidR="00AA1060" w:rsidRPr="00AA1060" w:rsidRDefault="00AA1060" w:rsidP="00AA1060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A1060">
        <w:rPr>
          <w:rFonts w:ascii="Arial" w:hAnsi="Arial" w:cs="Arial"/>
          <w:sz w:val="22"/>
          <w:szCs w:val="22"/>
          <w:lang w:val="en-US"/>
        </w:rPr>
        <w:t>À l´issue d´un procès inique davant un tribunal militaire, elle a été déclarée coupable d´insurrection, de réunions et de manifestations publiques et d´attroupement, et condamnée à cinq ans d´emprisonnement. Il faut qu´elle soit liberée et puisse retrouver sa famille, dont elle est le principal soutien financier.</w:t>
      </w:r>
    </w:p>
    <w:p w14:paraId="185C96C3" w14:textId="77777777" w:rsidR="00AA1060" w:rsidRPr="00AA1060" w:rsidRDefault="00AA1060" w:rsidP="00AA1060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AA1060">
        <w:rPr>
          <w:rFonts w:ascii="Arial" w:hAnsi="Arial" w:cs="Arial"/>
          <w:sz w:val="22"/>
          <w:szCs w:val="22"/>
        </w:rPr>
        <w:t>Veuillez agréer, Monsieur le Président, l´expression de ma haute considération.</w:t>
      </w:r>
    </w:p>
    <w:p w14:paraId="635B5214" w14:textId="6991F675" w:rsidR="00F55186" w:rsidRPr="00F55186" w:rsidRDefault="00F55186" w:rsidP="00F5518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41E15"/>
    <w:rsid w:val="000B22C9"/>
    <w:rsid w:val="000B7A89"/>
    <w:rsid w:val="001669E3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A1060"/>
    <w:rsid w:val="00AB5F9E"/>
    <w:rsid w:val="00AE5A9A"/>
    <w:rsid w:val="00B11FE3"/>
    <w:rsid w:val="00B3507D"/>
    <w:rsid w:val="00B40CCF"/>
    <w:rsid w:val="00B54B25"/>
    <w:rsid w:val="00C00663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6</cp:revision>
  <cp:lastPrinted>2009-11-15T09:54:00Z</cp:lastPrinted>
  <dcterms:created xsi:type="dcterms:W3CDTF">2022-11-29T20:27:00Z</dcterms:created>
  <dcterms:modified xsi:type="dcterms:W3CDTF">2022-11-29T20:40:00Z</dcterms:modified>
</cp:coreProperties>
</file>