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086A3871" w14:textId="2D324B20" w:rsidR="0018798A" w:rsidRDefault="00725C7D" w:rsidP="0018798A">
      <w:pPr>
        <w:spacing w:before="240" w:line="280" w:lineRule="atLeast"/>
        <w:rPr>
          <w:rFonts w:ascii="Arial" w:hAnsi="Arial" w:cs="Arial"/>
          <w:sz w:val="22"/>
          <w:szCs w:val="22"/>
          <w:lang w:val="en-GB"/>
        </w:rPr>
      </w:pPr>
      <w:r w:rsidRPr="00725C7D">
        <w:rPr>
          <w:rFonts w:ascii="Arial" w:hAnsi="Arial" w:cs="Arial"/>
          <w:sz w:val="22"/>
          <w:szCs w:val="22"/>
          <w:lang w:val="en-US"/>
        </w:rPr>
        <w:t>Secretary of Justice Paul Lam</w:t>
      </w:r>
      <w:r w:rsidRPr="00725C7D">
        <w:rPr>
          <w:rFonts w:ascii="Arial" w:hAnsi="Arial" w:cs="Arial"/>
          <w:sz w:val="22"/>
          <w:szCs w:val="22"/>
          <w:lang w:val="en-US"/>
        </w:rPr>
        <w:br/>
        <w:t>Department for Justice</w:t>
      </w:r>
      <w:r w:rsidRPr="00725C7D">
        <w:rPr>
          <w:rFonts w:ascii="Arial" w:hAnsi="Arial" w:cs="Arial"/>
          <w:sz w:val="22"/>
          <w:szCs w:val="22"/>
          <w:lang w:val="en-US"/>
        </w:rPr>
        <w:br/>
        <w:t>G/F, Main Wing, Justice Place</w:t>
      </w:r>
      <w:r w:rsidRPr="00725C7D">
        <w:rPr>
          <w:rFonts w:ascii="Arial" w:hAnsi="Arial" w:cs="Arial"/>
          <w:sz w:val="22"/>
          <w:szCs w:val="22"/>
          <w:lang w:val="en-US"/>
        </w:rPr>
        <w:br/>
        <w:t>18 Lower Albert Road</w:t>
      </w:r>
      <w:r w:rsidRPr="00725C7D">
        <w:rPr>
          <w:rFonts w:ascii="Arial" w:hAnsi="Arial" w:cs="Arial"/>
          <w:sz w:val="22"/>
          <w:szCs w:val="22"/>
          <w:lang w:val="en-US"/>
        </w:rPr>
        <w:br/>
        <w:t>Central</w:t>
      </w:r>
      <w:r w:rsidRPr="00725C7D">
        <w:rPr>
          <w:rFonts w:ascii="Arial" w:hAnsi="Arial" w:cs="Arial"/>
          <w:sz w:val="22"/>
          <w:szCs w:val="22"/>
          <w:lang w:val="en-US"/>
        </w:rPr>
        <w:br/>
        <w:t>Hong Kong</w:t>
      </w:r>
    </w:p>
    <w:p w14:paraId="6E03EC36" w14:textId="77777777" w:rsidR="000B22C9" w:rsidRPr="00B701A8" w:rsidRDefault="000B22C9" w:rsidP="002044CA">
      <w:pPr>
        <w:spacing w:before="120" w:line="280" w:lineRule="atLeast"/>
        <w:rPr>
          <w:rFonts w:ascii="Arial" w:hAnsi="Arial" w:cs="Arial"/>
          <w:sz w:val="22"/>
          <w:szCs w:val="22"/>
          <w:lang w:val="en-GB"/>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1A18CF68" w14:textId="5B2648BC" w:rsidR="00725C7D" w:rsidRPr="00725C7D" w:rsidRDefault="00725C7D" w:rsidP="00725C7D">
      <w:pPr>
        <w:spacing w:before="240" w:line="280" w:lineRule="atLeast"/>
        <w:rPr>
          <w:rFonts w:ascii="Arial" w:hAnsi="Arial" w:cs="Arial"/>
          <w:sz w:val="22"/>
          <w:szCs w:val="22"/>
          <w:lang w:val="en-US"/>
        </w:rPr>
      </w:pPr>
      <w:r w:rsidRPr="00725C7D">
        <w:rPr>
          <w:rFonts w:ascii="Arial" w:hAnsi="Arial" w:cs="Arial"/>
          <w:sz w:val="22"/>
          <w:szCs w:val="22"/>
          <w:lang w:val="en-US"/>
        </w:rPr>
        <w:t>Dear Secretary of Justice,</w:t>
      </w:r>
    </w:p>
    <w:p w14:paraId="44D97849" w14:textId="77777777" w:rsidR="00725C7D" w:rsidRPr="00725C7D" w:rsidRDefault="00725C7D" w:rsidP="00725C7D">
      <w:pPr>
        <w:spacing w:before="240" w:line="280" w:lineRule="atLeast"/>
        <w:rPr>
          <w:rFonts w:ascii="Arial" w:hAnsi="Arial" w:cs="Arial"/>
          <w:sz w:val="22"/>
          <w:szCs w:val="22"/>
          <w:lang w:val="en-US"/>
        </w:rPr>
      </w:pPr>
      <w:r w:rsidRPr="00725C7D">
        <w:rPr>
          <w:rFonts w:ascii="Arial" w:hAnsi="Arial" w:cs="Arial"/>
          <w:sz w:val="22"/>
          <w:szCs w:val="22"/>
          <w:lang w:val="en-US"/>
        </w:rPr>
        <w:t xml:space="preserve">I call on you to immediately and unconditionally release human rights lawyer </w:t>
      </w:r>
      <w:r w:rsidRPr="00725C7D">
        <w:rPr>
          <w:rFonts w:ascii="Arial" w:hAnsi="Arial" w:cs="Arial"/>
          <w:b/>
          <w:bCs/>
          <w:sz w:val="22"/>
          <w:szCs w:val="22"/>
          <w:lang w:val="en-US"/>
        </w:rPr>
        <w:t xml:space="preserve">Chow Hang-tung </w:t>
      </w:r>
      <w:r w:rsidRPr="00725C7D">
        <w:rPr>
          <w:rFonts w:ascii="Arial" w:hAnsi="Arial" w:cs="Arial"/>
          <w:sz w:val="22"/>
          <w:szCs w:val="22"/>
          <w:lang w:val="en-US"/>
        </w:rPr>
        <w:t>and drop all charges against her, as she has been charged solely for peacefully exercising her rights to freedom of expression and peaceful assembly.</w:t>
      </w:r>
    </w:p>
    <w:p w14:paraId="65E86880" w14:textId="77777777" w:rsidR="00725C7D" w:rsidRPr="00725C7D" w:rsidRDefault="00725C7D" w:rsidP="00725C7D">
      <w:pPr>
        <w:spacing w:before="240" w:line="280" w:lineRule="atLeast"/>
        <w:rPr>
          <w:rFonts w:ascii="Arial" w:hAnsi="Arial" w:cs="Arial"/>
          <w:sz w:val="22"/>
          <w:szCs w:val="22"/>
          <w:lang w:val="en-US"/>
        </w:rPr>
      </w:pPr>
      <w:r w:rsidRPr="00725C7D">
        <w:rPr>
          <w:rFonts w:ascii="Arial" w:hAnsi="Arial" w:cs="Arial"/>
          <w:sz w:val="22"/>
          <w:szCs w:val="22"/>
          <w:lang w:val="en-US"/>
        </w:rPr>
        <w:t>Chow Hang-tung is serving 22 months in jail for peacefully remembering the victims of the Tiananmen Square crackdown in 1989. She is also facing further wrongful imprisonment for allegedly endangering national security through her entirely peaceful actions.</w:t>
      </w:r>
    </w:p>
    <w:p w14:paraId="1FFDEA7E" w14:textId="77777777" w:rsidR="00725C7D" w:rsidRPr="00725C7D" w:rsidRDefault="00725C7D" w:rsidP="00725C7D">
      <w:pPr>
        <w:spacing w:before="240" w:line="280" w:lineRule="atLeast"/>
        <w:rPr>
          <w:rFonts w:ascii="Arial" w:hAnsi="Arial" w:cs="Arial"/>
          <w:sz w:val="22"/>
          <w:szCs w:val="22"/>
          <w:lang w:val="en-US"/>
        </w:rPr>
      </w:pPr>
      <w:r w:rsidRPr="00725C7D">
        <w:rPr>
          <w:rFonts w:ascii="Arial" w:hAnsi="Arial" w:cs="Arial"/>
          <w:sz w:val="22"/>
          <w:szCs w:val="22"/>
          <w:lang w:val="en-US"/>
        </w:rPr>
        <w:t>Yours sincerely,</w:t>
      </w:r>
    </w:p>
    <w:p w14:paraId="635B5214" w14:textId="6991F675" w:rsidR="00F55186" w:rsidRPr="00F55186" w:rsidRDefault="00F55186" w:rsidP="00F55186">
      <w:pPr>
        <w:spacing w:before="240" w:line="280" w:lineRule="atLeast"/>
        <w:rPr>
          <w:rFonts w:ascii="Arial" w:hAnsi="Arial" w:cs="Arial"/>
          <w:sz w:val="22"/>
          <w:szCs w:val="22"/>
          <w:lang w:val="en-US"/>
        </w:rPr>
      </w:pPr>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A76DC"/>
    <w:rsid w:val="00560A23"/>
    <w:rsid w:val="0058330A"/>
    <w:rsid w:val="005B0442"/>
    <w:rsid w:val="0066383D"/>
    <w:rsid w:val="007028BA"/>
    <w:rsid w:val="007177BD"/>
    <w:rsid w:val="00725C7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B5760"/>
    <w:rsid w:val="00DD6747"/>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646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4</cp:revision>
  <cp:lastPrinted>2009-11-15T09:54:00Z</cp:lastPrinted>
  <dcterms:created xsi:type="dcterms:W3CDTF">2022-11-29T20:27:00Z</dcterms:created>
  <dcterms:modified xsi:type="dcterms:W3CDTF">2022-11-29T20:35:00Z</dcterms:modified>
</cp:coreProperties>
</file>