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2F475B57" w14:textId="50EBCA15" w:rsidR="00041E15" w:rsidRPr="00041E15" w:rsidRDefault="00AA1060" w:rsidP="00041E15">
      <w:pPr>
        <w:spacing w:before="240" w:line="280" w:lineRule="atLeast"/>
        <w:rPr>
          <w:rFonts w:ascii="Arial" w:hAnsi="Arial" w:cs="Arial"/>
          <w:sz w:val="22"/>
          <w:szCs w:val="22"/>
          <w:lang w:val="en-US"/>
        </w:rPr>
      </w:pPr>
      <w:r w:rsidRPr="00AA1060">
        <w:rPr>
          <w:rFonts w:ascii="Arial" w:hAnsi="Arial" w:cs="Arial"/>
          <w:sz w:val="22"/>
          <w:szCs w:val="22"/>
          <w:lang w:val="en-US"/>
        </w:rPr>
        <w:t>Monsieur le Président Paul Biya</w:t>
      </w:r>
      <w:r w:rsidRPr="00AA1060">
        <w:rPr>
          <w:rFonts w:ascii="Arial" w:hAnsi="Arial" w:cs="Arial"/>
          <w:sz w:val="22"/>
          <w:szCs w:val="22"/>
          <w:lang w:val="en-US"/>
        </w:rPr>
        <w:br/>
        <w:t>Président de la République du Cameroun</w:t>
      </w:r>
      <w:r w:rsidRPr="00AA1060">
        <w:rPr>
          <w:rFonts w:ascii="Arial" w:hAnsi="Arial" w:cs="Arial"/>
          <w:sz w:val="22"/>
          <w:szCs w:val="22"/>
          <w:lang w:val="en-US"/>
        </w:rPr>
        <w:br/>
        <w:t>Palais Présidentiel</w:t>
      </w:r>
      <w:r w:rsidRPr="00AA1060">
        <w:rPr>
          <w:rFonts w:ascii="Arial" w:hAnsi="Arial" w:cs="Arial"/>
          <w:sz w:val="22"/>
          <w:szCs w:val="22"/>
          <w:lang w:val="en-US"/>
        </w:rPr>
        <w:br/>
        <w:t>Yaoundé</w:t>
      </w:r>
      <w:r w:rsidRPr="00AA1060">
        <w:rPr>
          <w:rFonts w:ascii="Arial" w:hAnsi="Arial" w:cs="Arial"/>
          <w:sz w:val="22"/>
          <w:szCs w:val="22"/>
          <w:lang w:val="en-US"/>
        </w:rPr>
        <w:br/>
        <w:t>CAMEROUN</w:t>
      </w:r>
    </w:p>
    <w:p w14:paraId="6E03EC36" w14:textId="77777777" w:rsidR="000B22C9" w:rsidRPr="00041E15" w:rsidRDefault="000B22C9" w:rsidP="002044CA">
      <w:pPr>
        <w:spacing w:before="120" w:line="280" w:lineRule="atLeast"/>
        <w:rPr>
          <w:rFonts w:ascii="Arial" w:hAnsi="Arial" w:cs="Arial"/>
          <w:sz w:val="22"/>
          <w:szCs w:val="22"/>
          <w:lang w:val="en-US"/>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5F500261" w14:textId="77777777" w:rsidR="00862E97" w:rsidRPr="002D4E0E" w:rsidRDefault="00862E97" w:rsidP="00862E97">
      <w:pPr>
        <w:spacing w:before="240" w:line="280" w:lineRule="atLeast"/>
        <w:rPr>
          <w:rFonts w:ascii="Arial" w:hAnsi="Arial" w:cs="Arial"/>
          <w:sz w:val="22"/>
          <w:szCs w:val="22"/>
        </w:rPr>
      </w:pPr>
      <w:r w:rsidRPr="002D4E0E">
        <w:rPr>
          <w:rFonts w:ascii="Arial" w:hAnsi="Arial" w:cs="Arial"/>
          <w:sz w:val="22"/>
          <w:szCs w:val="22"/>
        </w:rPr>
        <w:t>Sehr geehrter Herr Präsident,</w:t>
      </w:r>
    </w:p>
    <w:p w14:paraId="1B78367B" w14:textId="77777777" w:rsidR="00862E97" w:rsidRPr="002D4E0E" w:rsidRDefault="00862E97" w:rsidP="00862E97">
      <w:pPr>
        <w:spacing w:before="240" w:line="280" w:lineRule="atLeast"/>
        <w:rPr>
          <w:rFonts w:ascii="Arial" w:hAnsi="Arial" w:cs="Arial"/>
          <w:sz w:val="22"/>
          <w:szCs w:val="22"/>
        </w:rPr>
      </w:pPr>
      <w:r w:rsidRPr="002D4E0E">
        <w:rPr>
          <w:rFonts w:ascii="Arial" w:hAnsi="Arial" w:cs="Arial"/>
          <w:sz w:val="22"/>
          <w:szCs w:val="22"/>
        </w:rPr>
        <w:t>ich schreibe Ihnen, um die sofortige und bedingungslose Freilassung von Dorgelesse Nguessan zu fordern. Sie ist ausschließlich wegen der friedlichen Ausübung ihrer Rechte auf freie Meinungsäußerung und friedliche Versammlung in Haft.</w:t>
      </w:r>
    </w:p>
    <w:p w14:paraId="6DCECE18" w14:textId="77777777" w:rsidR="00862E97" w:rsidRPr="002D4E0E" w:rsidRDefault="00862E97" w:rsidP="00862E97">
      <w:pPr>
        <w:spacing w:before="240" w:line="280" w:lineRule="atLeast"/>
        <w:rPr>
          <w:rFonts w:ascii="Arial" w:hAnsi="Arial" w:cs="Arial"/>
          <w:sz w:val="22"/>
          <w:szCs w:val="22"/>
        </w:rPr>
      </w:pPr>
      <w:r w:rsidRPr="002D4E0E">
        <w:rPr>
          <w:rFonts w:ascii="Arial" w:hAnsi="Arial" w:cs="Arial"/>
          <w:sz w:val="22"/>
          <w:szCs w:val="22"/>
        </w:rPr>
        <w:t>Dorgelesse Nguessan hat zum ersten Mal in ihrem Leben an einer Demonstration teilgenommen, weil sie über den wirtschaftlichen Zustand Kameruns besorgt war.</w:t>
      </w:r>
    </w:p>
    <w:p w14:paraId="31C55E83" w14:textId="77777777" w:rsidR="00862E97" w:rsidRPr="002D4E0E" w:rsidRDefault="00862E97" w:rsidP="00862E97">
      <w:pPr>
        <w:spacing w:before="240" w:line="280" w:lineRule="atLeast"/>
        <w:rPr>
          <w:rFonts w:ascii="Arial" w:hAnsi="Arial" w:cs="Arial"/>
          <w:sz w:val="22"/>
          <w:szCs w:val="22"/>
        </w:rPr>
      </w:pPr>
      <w:r w:rsidRPr="002D4E0E">
        <w:rPr>
          <w:rFonts w:ascii="Arial" w:hAnsi="Arial" w:cs="Arial"/>
          <w:sz w:val="22"/>
          <w:szCs w:val="22"/>
        </w:rPr>
        <w:t>Sie wurde festgenommen und von einem Militärgericht zu fünf Jahren Haft verurteilt. Sie war zuvor nie politisch aktiv, dennoch ist sie wegen „Aufruhrs, Versammlungen, Zusammenkünften und öffentlichen Demonstrationen“ verurteilt worden.</w:t>
      </w:r>
    </w:p>
    <w:p w14:paraId="7BC7A1BA" w14:textId="3F2A9542" w:rsidR="00862E97" w:rsidRPr="002D4E0E" w:rsidRDefault="00862E97" w:rsidP="00862E97">
      <w:pPr>
        <w:spacing w:before="240" w:line="280" w:lineRule="atLeast"/>
        <w:rPr>
          <w:rFonts w:ascii="Arial" w:hAnsi="Arial" w:cs="Arial"/>
          <w:sz w:val="22"/>
          <w:szCs w:val="22"/>
        </w:rPr>
      </w:pPr>
      <w:r w:rsidRPr="002D4E0E">
        <w:rPr>
          <w:rFonts w:ascii="Arial" w:hAnsi="Arial" w:cs="Arial"/>
          <w:sz w:val="22"/>
          <w:szCs w:val="22"/>
        </w:rPr>
        <w:t>Sie muss freigelassen werden und zu ihrer Familie zurückkehren, die auf sie als</w:t>
      </w:r>
      <w:r w:rsidR="002D4E0E">
        <w:rPr>
          <w:rFonts w:ascii="Arial" w:hAnsi="Arial" w:cs="Arial"/>
          <w:sz w:val="22"/>
          <w:szCs w:val="22"/>
        </w:rPr>
        <w:t xml:space="preserve"> </w:t>
      </w:r>
      <w:r w:rsidRPr="002D4E0E">
        <w:rPr>
          <w:rFonts w:ascii="Arial" w:hAnsi="Arial" w:cs="Arial"/>
          <w:sz w:val="22"/>
          <w:szCs w:val="22"/>
        </w:rPr>
        <w:t>Haupternährerin angewiesen ist.</w:t>
      </w:r>
    </w:p>
    <w:p w14:paraId="185C96C3" w14:textId="34944A1E" w:rsidR="00AA1060" w:rsidRPr="00AA1060" w:rsidRDefault="00862E97" w:rsidP="00862E97">
      <w:pPr>
        <w:spacing w:before="240" w:line="280" w:lineRule="atLeast"/>
        <w:rPr>
          <w:rFonts w:ascii="Arial" w:hAnsi="Arial" w:cs="Arial"/>
          <w:sz w:val="22"/>
          <w:szCs w:val="22"/>
        </w:rPr>
      </w:pPr>
      <w:r w:rsidRPr="00862E97">
        <w:rPr>
          <w:rFonts w:ascii="Arial" w:hAnsi="Arial" w:cs="Arial"/>
          <w:sz w:val="22"/>
          <w:szCs w:val="22"/>
          <w:lang w:val="en-US"/>
        </w:rPr>
        <w:t>Mit freundlichen Grüßen</w:t>
      </w:r>
    </w:p>
    <w:p w14:paraId="635B5214" w14:textId="6991F675" w:rsidR="00F55186" w:rsidRPr="00F55186" w:rsidRDefault="00F55186" w:rsidP="00F55186">
      <w:pPr>
        <w:spacing w:before="240" w:line="280" w:lineRule="atLeast"/>
        <w:rPr>
          <w:rFonts w:ascii="Arial" w:hAnsi="Arial" w:cs="Arial"/>
          <w:sz w:val="22"/>
          <w:szCs w:val="22"/>
          <w:lang w:val="en-US"/>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41E15"/>
    <w:rsid w:val="000B22C9"/>
    <w:rsid w:val="000B7A89"/>
    <w:rsid w:val="001669E3"/>
    <w:rsid w:val="0018798A"/>
    <w:rsid w:val="002044CA"/>
    <w:rsid w:val="002D4E0E"/>
    <w:rsid w:val="004A76DC"/>
    <w:rsid w:val="00560A23"/>
    <w:rsid w:val="0058330A"/>
    <w:rsid w:val="005B0442"/>
    <w:rsid w:val="0066383D"/>
    <w:rsid w:val="007028BA"/>
    <w:rsid w:val="007177BD"/>
    <w:rsid w:val="00725C7D"/>
    <w:rsid w:val="0075030C"/>
    <w:rsid w:val="00782694"/>
    <w:rsid w:val="00862E97"/>
    <w:rsid w:val="008A2920"/>
    <w:rsid w:val="008B50CA"/>
    <w:rsid w:val="00986F47"/>
    <w:rsid w:val="00A50736"/>
    <w:rsid w:val="00AA1060"/>
    <w:rsid w:val="00AB5F9E"/>
    <w:rsid w:val="00AE5A9A"/>
    <w:rsid w:val="00B11FE3"/>
    <w:rsid w:val="00B3507D"/>
    <w:rsid w:val="00B40CCF"/>
    <w:rsid w:val="00B54B25"/>
    <w:rsid w:val="00C00663"/>
    <w:rsid w:val="00CC43C9"/>
    <w:rsid w:val="00D04301"/>
    <w:rsid w:val="00DB5760"/>
    <w:rsid w:val="00DD6747"/>
    <w:rsid w:val="00E903D0"/>
    <w:rsid w:val="00EF0BA5"/>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852</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8</cp:revision>
  <cp:lastPrinted>2009-11-15T09:54:00Z</cp:lastPrinted>
  <dcterms:created xsi:type="dcterms:W3CDTF">2022-11-29T20:27:00Z</dcterms:created>
  <dcterms:modified xsi:type="dcterms:W3CDTF">2022-12-03T08:27:00Z</dcterms:modified>
</cp:coreProperties>
</file>