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2F475B57" w14:textId="77777777" w:rsidR="00041E15" w:rsidRPr="00041E15" w:rsidRDefault="00041E15" w:rsidP="00041E15">
      <w:pPr>
        <w:spacing w:before="240" w:line="280" w:lineRule="atLeast"/>
        <w:rPr>
          <w:rFonts w:ascii="Arial" w:hAnsi="Arial" w:cs="Arial"/>
          <w:sz w:val="22"/>
          <w:szCs w:val="22"/>
          <w:lang w:val="en-US"/>
        </w:rPr>
      </w:pPr>
      <w:r w:rsidRPr="00041E15">
        <w:rPr>
          <w:rFonts w:ascii="Arial" w:hAnsi="Arial" w:cs="Arial"/>
          <w:sz w:val="22"/>
          <w:szCs w:val="22"/>
          <w:lang w:val="en-US"/>
        </w:rPr>
        <w:t>Head of Iran´s Judiciary</w:t>
      </w:r>
      <w:r w:rsidRPr="00041E15">
        <w:rPr>
          <w:rFonts w:ascii="Arial" w:hAnsi="Arial" w:cs="Arial"/>
          <w:sz w:val="22"/>
          <w:szCs w:val="22"/>
          <w:lang w:val="en-US"/>
        </w:rPr>
        <w:br/>
      </w:r>
      <w:proofErr w:type="spellStart"/>
      <w:r w:rsidRPr="00041E15">
        <w:rPr>
          <w:rFonts w:ascii="Arial" w:hAnsi="Arial" w:cs="Arial"/>
          <w:sz w:val="22"/>
          <w:szCs w:val="22"/>
          <w:lang w:val="en-US"/>
        </w:rPr>
        <w:t>Gholam</w:t>
      </w:r>
      <w:proofErr w:type="spellEnd"/>
      <w:r w:rsidRPr="00041E15">
        <w:rPr>
          <w:rFonts w:ascii="Arial" w:hAnsi="Arial" w:cs="Arial"/>
          <w:sz w:val="22"/>
          <w:szCs w:val="22"/>
          <w:lang w:val="en-US"/>
        </w:rPr>
        <w:t xml:space="preserve">-Hossein </w:t>
      </w:r>
      <w:proofErr w:type="spellStart"/>
      <w:r w:rsidRPr="00041E15">
        <w:rPr>
          <w:rFonts w:ascii="Arial" w:hAnsi="Arial" w:cs="Arial"/>
          <w:sz w:val="22"/>
          <w:szCs w:val="22"/>
          <w:lang w:val="en-US"/>
        </w:rPr>
        <w:t>Mohseni</w:t>
      </w:r>
      <w:proofErr w:type="spellEnd"/>
      <w:r w:rsidRPr="00041E15">
        <w:rPr>
          <w:rFonts w:ascii="Arial" w:hAnsi="Arial" w:cs="Arial"/>
          <w:sz w:val="22"/>
          <w:szCs w:val="22"/>
          <w:lang w:val="en-US"/>
        </w:rPr>
        <w:t xml:space="preserve"> Ejei</w:t>
      </w:r>
      <w:r w:rsidRPr="00041E15">
        <w:rPr>
          <w:rFonts w:ascii="Arial" w:hAnsi="Arial" w:cs="Arial"/>
          <w:sz w:val="22"/>
          <w:szCs w:val="22"/>
          <w:lang w:val="en-US"/>
        </w:rPr>
        <w:br/>
        <w:t>c/o Embassy of Iran to the European Union</w:t>
      </w:r>
      <w:r w:rsidRPr="00041E15">
        <w:rPr>
          <w:rFonts w:ascii="Arial" w:hAnsi="Arial" w:cs="Arial"/>
          <w:sz w:val="22"/>
          <w:szCs w:val="22"/>
          <w:lang w:val="en-US"/>
        </w:rPr>
        <w:br/>
        <w:t>1050 Brussels</w:t>
      </w:r>
      <w:r w:rsidRPr="00041E15">
        <w:rPr>
          <w:rFonts w:ascii="Arial" w:hAnsi="Arial" w:cs="Arial"/>
          <w:sz w:val="22"/>
          <w:szCs w:val="22"/>
          <w:lang w:val="en-US"/>
        </w:rPr>
        <w:br/>
        <w:t>BELGIUM</w:t>
      </w:r>
    </w:p>
    <w:p w14:paraId="6E03EC36" w14:textId="77777777" w:rsidR="000B22C9" w:rsidRPr="00041E15" w:rsidRDefault="000B22C9" w:rsidP="002044CA">
      <w:pPr>
        <w:spacing w:before="120" w:line="280" w:lineRule="atLeast"/>
        <w:rPr>
          <w:rFonts w:ascii="Arial" w:hAnsi="Arial" w:cs="Arial"/>
          <w:sz w:val="22"/>
          <w:szCs w:val="22"/>
          <w:lang w:val="en-US"/>
        </w:rPr>
      </w:pPr>
    </w:p>
    <w:p w14:paraId="2789D76B" w14:textId="77777777" w:rsidR="00560A23" w:rsidRPr="00560A23" w:rsidRDefault="00560A23" w:rsidP="00560A23">
      <w:pPr>
        <w:rPr>
          <w:rFonts w:ascii="Arial" w:eastAsia="Times" w:hAnsi="Arial" w:cs="Arial"/>
          <w:lang w:val="en-GB"/>
        </w:rPr>
      </w:pPr>
    </w:p>
    <w:p w14:paraId="6E19EAD3" w14:textId="77777777" w:rsidR="008B50CA" w:rsidRPr="00560A23" w:rsidRDefault="008B50CA">
      <w:pPr>
        <w:rPr>
          <w:rFonts w:ascii="Arial" w:eastAsia="Times" w:hAnsi="Arial" w:cs="Arial"/>
          <w:lang w:val="en-GB"/>
        </w:rPr>
      </w:pPr>
    </w:p>
    <w:p w14:paraId="7352A160" w14:textId="77777777" w:rsidR="008B50CA" w:rsidRPr="007177BD" w:rsidRDefault="008B50CA">
      <w:pPr>
        <w:spacing w:before="100" w:after="100"/>
        <w:rPr>
          <w:rFonts w:ascii="Arial" w:eastAsia="Times" w:hAnsi="Arial" w:cs="Arial"/>
          <w:lang w:val="en-US"/>
        </w:rPr>
      </w:pPr>
    </w:p>
    <w:p w14:paraId="427DD353" w14:textId="77777777" w:rsidR="00D21362" w:rsidRPr="00D21362" w:rsidRDefault="00D21362" w:rsidP="00D21362">
      <w:pPr>
        <w:spacing w:before="240" w:line="280" w:lineRule="atLeast"/>
        <w:rPr>
          <w:rFonts w:ascii="Arial" w:hAnsi="Arial" w:cs="Arial"/>
          <w:sz w:val="22"/>
          <w:szCs w:val="22"/>
        </w:rPr>
      </w:pPr>
      <w:r w:rsidRPr="00D21362">
        <w:rPr>
          <w:rFonts w:ascii="Arial" w:hAnsi="Arial" w:cs="Arial"/>
          <w:sz w:val="22"/>
          <w:szCs w:val="22"/>
        </w:rPr>
        <w:t>Sehr geehrter Herr Ejei,</w:t>
      </w:r>
    </w:p>
    <w:p w14:paraId="7020ED18" w14:textId="77777777" w:rsidR="00D21362" w:rsidRPr="00D21362" w:rsidRDefault="00D21362" w:rsidP="00D21362">
      <w:pPr>
        <w:spacing w:before="240" w:line="280" w:lineRule="atLeast"/>
        <w:rPr>
          <w:rFonts w:ascii="Arial" w:hAnsi="Arial" w:cs="Arial"/>
          <w:sz w:val="22"/>
          <w:szCs w:val="22"/>
        </w:rPr>
      </w:pPr>
      <w:r w:rsidRPr="00D21362">
        <w:rPr>
          <w:rFonts w:ascii="Arial" w:hAnsi="Arial" w:cs="Arial"/>
          <w:sz w:val="22"/>
          <w:szCs w:val="22"/>
        </w:rPr>
        <w:t>ich fordere Sie auf, Vahid Afkari unverzüglich freizulassen. Er ist lediglich deshalb in Haft, weil er seine Menschenrechte ausgeübt und friedlich an einem Protest teilgenommen hat. Die Behörden ignorieren die zahlreichen Beweise, die seine Unschuld belegen. Vahid Afkari sitzt seit Jahren im Gefängnis von Adelabad in der Provinz Fars in Einzelhaft.</w:t>
      </w:r>
    </w:p>
    <w:p w14:paraId="3A3498AC" w14:textId="77777777" w:rsidR="00D21362" w:rsidRPr="00D21362" w:rsidRDefault="00D21362" w:rsidP="00D21362">
      <w:pPr>
        <w:spacing w:before="240" w:line="280" w:lineRule="atLeast"/>
        <w:rPr>
          <w:rFonts w:ascii="Arial" w:hAnsi="Arial" w:cs="Arial"/>
          <w:sz w:val="22"/>
          <w:szCs w:val="22"/>
        </w:rPr>
      </w:pPr>
      <w:r w:rsidRPr="00D21362">
        <w:rPr>
          <w:rFonts w:ascii="Arial" w:hAnsi="Arial" w:cs="Arial"/>
          <w:sz w:val="22"/>
          <w:szCs w:val="22"/>
        </w:rPr>
        <w:t>Außerdem fordere ich Sie auf, die Haftbedingungen für Vahid Afkari den internationalen Standards für die Behandlung von Gefangenen anzupassen. Er hat das Recht auf eine angemessene medizinische Versorgung und regelmäßige Besuche seiner Familie.</w:t>
      </w:r>
    </w:p>
    <w:p w14:paraId="635B5214" w14:textId="0ED1C824" w:rsidR="00F55186" w:rsidRPr="00F55186" w:rsidRDefault="00D21362" w:rsidP="00D21362">
      <w:pPr>
        <w:spacing w:before="240" w:line="280" w:lineRule="atLeast"/>
        <w:rPr>
          <w:rFonts w:ascii="Arial" w:hAnsi="Arial" w:cs="Arial"/>
          <w:sz w:val="22"/>
          <w:szCs w:val="22"/>
          <w:lang w:val="en-US"/>
        </w:rPr>
      </w:pPr>
      <w:proofErr w:type="spellStart"/>
      <w:r w:rsidRPr="00D21362">
        <w:rPr>
          <w:rFonts w:ascii="Arial" w:hAnsi="Arial" w:cs="Arial"/>
          <w:sz w:val="22"/>
          <w:szCs w:val="22"/>
          <w:lang w:val="en-US"/>
        </w:rPr>
        <w:t>Mit</w:t>
      </w:r>
      <w:proofErr w:type="spellEnd"/>
      <w:r w:rsidRPr="00D21362">
        <w:rPr>
          <w:rFonts w:ascii="Arial" w:hAnsi="Arial" w:cs="Arial"/>
          <w:sz w:val="22"/>
          <w:szCs w:val="22"/>
          <w:lang w:val="en-US"/>
        </w:rPr>
        <w:t xml:space="preserve"> </w:t>
      </w:r>
      <w:proofErr w:type="spellStart"/>
      <w:r w:rsidRPr="00D21362">
        <w:rPr>
          <w:rFonts w:ascii="Arial" w:hAnsi="Arial" w:cs="Arial"/>
          <w:sz w:val="22"/>
          <w:szCs w:val="22"/>
          <w:lang w:val="en-US"/>
        </w:rPr>
        <w:t>freundlichen</w:t>
      </w:r>
      <w:proofErr w:type="spellEnd"/>
      <w:r w:rsidRPr="00D21362">
        <w:rPr>
          <w:rFonts w:ascii="Arial" w:hAnsi="Arial" w:cs="Arial"/>
          <w:sz w:val="22"/>
          <w:szCs w:val="22"/>
          <w:lang w:val="en-US"/>
        </w:rPr>
        <w:t xml:space="preserve"> </w:t>
      </w:r>
      <w:proofErr w:type="spellStart"/>
      <w:r w:rsidRPr="00D21362">
        <w:rPr>
          <w:rFonts w:ascii="Arial" w:hAnsi="Arial" w:cs="Arial"/>
          <w:sz w:val="22"/>
          <w:szCs w:val="22"/>
          <w:lang w:val="en-US"/>
        </w:rPr>
        <w:t>Grüßen</w:t>
      </w:r>
      <w:proofErr w:type="spellEnd"/>
    </w:p>
    <w:p w14:paraId="1C5F2BC5" w14:textId="77777777" w:rsidR="00D04301" w:rsidRDefault="00D04301" w:rsidP="0003234E">
      <w:pPr>
        <w:spacing w:before="240" w:line="280" w:lineRule="atLeast"/>
        <w:rPr>
          <w:rFonts w:ascii="Arial" w:hAnsi="Arial" w:cs="Arial"/>
          <w:sz w:val="22"/>
          <w:szCs w:val="22"/>
        </w:rPr>
      </w:pPr>
    </w:p>
    <w:p w14:paraId="0A1EDBF1" w14:textId="77777777" w:rsidR="00560A23" w:rsidRDefault="00560A23" w:rsidP="00560A23">
      <w:pPr>
        <w:pStyle w:val="Textkrper"/>
        <w:spacing w:after="240"/>
        <w:rPr>
          <w:rFonts w:ascii="Arial" w:hAnsi="Arial" w:cs="Arial"/>
          <w:sz w:val="22"/>
          <w:szCs w:val="22"/>
          <w:lang w:val="en-GB"/>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altName w:val="Cambria"/>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41E15"/>
    <w:rsid w:val="000B22C9"/>
    <w:rsid w:val="000B7A89"/>
    <w:rsid w:val="001669E3"/>
    <w:rsid w:val="0018798A"/>
    <w:rsid w:val="002044CA"/>
    <w:rsid w:val="004A76DC"/>
    <w:rsid w:val="00560A23"/>
    <w:rsid w:val="0058330A"/>
    <w:rsid w:val="005B0442"/>
    <w:rsid w:val="0066383D"/>
    <w:rsid w:val="007028BA"/>
    <w:rsid w:val="007177BD"/>
    <w:rsid w:val="00725C7D"/>
    <w:rsid w:val="0075030C"/>
    <w:rsid w:val="00782694"/>
    <w:rsid w:val="008A2920"/>
    <w:rsid w:val="008B50CA"/>
    <w:rsid w:val="00986F47"/>
    <w:rsid w:val="00A50736"/>
    <w:rsid w:val="00AB5F9E"/>
    <w:rsid w:val="00AE5A9A"/>
    <w:rsid w:val="00B11FE3"/>
    <w:rsid w:val="00B3507D"/>
    <w:rsid w:val="00B40CCF"/>
    <w:rsid w:val="00B54B25"/>
    <w:rsid w:val="00C00663"/>
    <w:rsid w:val="00CC43C9"/>
    <w:rsid w:val="00D04301"/>
    <w:rsid w:val="00D21362"/>
    <w:rsid w:val="00DB5760"/>
    <w:rsid w:val="00DD6747"/>
    <w:rsid w:val="00E903D0"/>
    <w:rsid w:val="00EF0BA5"/>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732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6</cp:revision>
  <cp:lastPrinted>2009-11-15T09:54:00Z</cp:lastPrinted>
  <dcterms:created xsi:type="dcterms:W3CDTF">2022-11-29T20:27:00Z</dcterms:created>
  <dcterms:modified xsi:type="dcterms:W3CDTF">2022-12-03T08:21:00Z</dcterms:modified>
</cp:coreProperties>
</file>