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086A3871" w14:textId="2D324B20" w:rsidR="0018798A" w:rsidRDefault="00725C7D" w:rsidP="0018798A">
      <w:pPr>
        <w:spacing w:before="240" w:line="280" w:lineRule="atLeast"/>
        <w:rPr>
          <w:rFonts w:ascii="Arial" w:hAnsi="Arial" w:cs="Arial"/>
          <w:sz w:val="22"/>
          <w:szCs w:val="22"/>
          <w:lang w:val="en-GB"/>
        </w:rPr>
      </w:pPr>
      <w:r w:rsidRPr="00725C7D">
        <w:rPr>
          <w:rFonts w:ascii="Arial" w:hAnsi="Arial" w:cs="Arial"/>
          <w:sz w:val="22"/>
          <w:szCs w:val="22"/>
          <w:lang w:val="en-US"/>
        </w:rPr>
        <w:t>Secretary of Justice Paul Lam</w:t>
      </w:r>
      <w:r w:rsidRPr="00725C7D">
        <w:rPr>
          <w:rFonts w:ascii="Arial" w:hAnsi="Arial" w:cs="Arial"/>
          <w:sz w:val="22"/>
          <w:szCs w:val="22"/>
          <w:lang w:val="en-US"/>
        </w:rPr>
        <w:br/>
        <w:t>Department for Justice</w:t>
      </w:r>
      <w:r w:rsidRPr="00725C7D">
        <w:rPr>
          <w:rFonts w:ascii="Arial" w:hAnsi="Arial" w:cs="Arial"/>
          <w:sz w:val="22"/>
          <w:szCs w:val="22"/>
          <w:lang w:val="en-US"/>
        </w:rPr>
        <w:br/>
        <w:t>G/F, Main Wing, Justice Place</w:t>
      </w:r>
      <w:r w:rsidRPr="00725C7D">
        <w:rPr>
          <w:rFonts w:ascii="Arial" w:hAnsi="Arial" w:cs="Arial"/>
          <w:sz w:val="22"/>
          <w:szCs w:val="22"/>
          <w:lang w:val="en-US"/>
        </w:rPr>
        <w:br/>
        <w:t>18 Lower Albert Road</w:t>
      </w:r>
      <w:r w:rsidRPr="00725C7D">
        <w:rPr>
          <w:rFonts w:ascii="Arial" w:hAnsi="Arial" w:cs="Arial"/>
          <w:sz w:val="22"/>
          <w:szCs w:val="22"/>
          <w:lang w:val="en-US"/>
        </w:rPr>
        <w:br/>
        <w:t>Central</w:t>
      </w:r>
      <w:r w:rsidRPr="00725C7D">
        <w:rPr>
          <w:rFonts w:ascii="Arial" w:hAnsi="Arial" w:cs="Arial"/>
          <w:sz w:val="22"/>
          <w:szCs w:val="22"/>
          <w:lang w:val="en-US"/>
        </w:rPr>
        <w:br/>
        <w:t>Hong Kong</w:t>
      </w:r>
    </w:p>
    <w:p w14:paraId="6E03EC36" w14:textId="77777777" w:rsidR="000B22C9" w:rsidRPr="00B701A8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  <w:lang w:val="en-GB"/>
        </w:rPr>
      </w:pPr>
    </w:p>
    <w:p w14:paraId="2789D76B" w14:textId="77777777" w:rsidR="00560A23" w:rsidRPr="00560A23" w:rsidRDefault="00560A23" w:rsidP="00560A23">
      <w:pPr>
        <w:rPr>
          <w:rFonts w:ascii="Arial" w:eastAsia="Times" w:hAnsi="Arial" w:cs="Arial"/>
          <w:lang w:val="en-GB"/>
        </w:rPr>
      </w:pPr>
    </w:p>
    <w:p w14:paraId="6E19EAD3" w14:textId="77777777" w:rsidR="008B50CA" w:rsidRPr="00560A23" w:rsidRDefault="008B50CA">
      <w:pPr>
        <w:rPr>
          <w:rFonts w:ascii="Arial" w:eastAsia="Times" w:hAnsi="Arial" w:cs="Arial"/>
          <w:lang w:val="en-GB"/>
        </w:rPr>
      </w:pPr>
    </w:p>
    <w:p w14:paraId="7352A160" w14:textId="77777777" w:rsidR="008B50CA" w:rsidRPr="007177BD" w:rsidRDefault="008B50CA">
      <w:pPr>
        <w:spacing w:before="100" w:after="100"/>
        <w:rPr>
          <w:rFonts w:ascii="Arial" w:eastAsia="Times" w:hAnsi="Arial" w:cs="Arial"/>
          <w:lang w:val="en-US"/>
        </w:rPr>
      </w:pPr>
    </w:p>
    <w:p w14:paraId="093773E7" w14:textId="77777777" w:rsidR="00A95C9F" w:rsidRPr="00A95C9F" w:rsidRDefault="00A95C9F" w:rsidP="00A95C9F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95C9F">
        <w:rPr>
          <w:rFonts w:ascii="Arial" w:hAnsi="Arial" w:cs="Arial"/>
          <w:sz w:val="22"/>
          <w:szCs w:val="22"/>
          <w:lang w:val="en-US"/>
        </w:rPr>
        <w:t>Sehr geehrter Herr Minister,</w:t>
      </w:r>
    </w:p>
    <w:p w14:paraId="793E9DD2" w14:textId="54663992" w:rsidR="00A95C9F" w:rsidRPr="00A95C9F" w:rsidRDefault="00A95C9F" w:rsidP="00A95C9F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95C9F">
        <w:rPr>
          <w:rFonts w:ascii="Arial" w:hAnsi="Arial" w:cs="Arial"/>
          <w:sz w:val="22"/>
          <w:szCs w:val="22"/>
          <w:lang w:val="en-US"/>
        </w:rPr>
        <w:t>ich fordere Sie auf, die Menschenrechtsanwältin Chow Hang-</w:t>
      </w:r>
      <w:proofErr w:type="spellStart"/>
      <w:r w:rsidRPr="00A95C9F">
        <w:rPr>
          <w:rFonts w:ascii="Arial" w:hAnsi="Arial" w:cs="Arial"/>
          <w:sz w:val="22"/>
          <w:szCs w:val="22"/>
          <w:lang w:val="en-US"/>
        </w:rPr>
        <w:t>tung</w:t>
      </w:r>
      <w:proofErr w:type="spellEnd"/>
      <w:r w:rsidRPr="00A95C9F">
        <w:rPr>
          <w:rFonts w:ascii="Arial" w:hAnsi="Arial" w:cs="Arial"/>
          <w:sz w:val="22"/>
          <w:szCs w:val="22"/>
          <w:lang w:val="en-US"/>
        </w:rPr>
        <w:t xml:space="preserve"> unverzüglich und bedingungslos freizulassen und alle Anklagen gegen sie fallen zu lassen.</w:t>
      </w:r>
    </w:p>
    <w:p w14:paraId="72396DEF" w14:textId="77777777" w:rsidR="00A95C9F" w:rsidRPr="00A95C9F" w:rsidRDefault="00A95C9F" w:rsidP="00A95C9F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95C9F">
        <w:rPr>
          <w:rFonts w:ascii="Arial" w:hAnsi="Arial" w:cs="Arial"/>
          <w:sz w:val="22"/>
          <w:szCs w:val="22"/>
          <w:lang w:val="en-US"/>
        </w:rPr>
        <w:t xml:space="preserve">Sie ist nur deshalb angeklagt worden, weil sie friedlich ihre Rechte auf freie </w:t>
      </w:r>
      <w:proofErr w:type="spellStart"/>
      <w:r w:rsidRPr="00A95C9F">
        <w:rPr>
          <w:rFonts w:ascii="Arial" w:hAnsi="Arial" w:cs="Arial"/>
          <w:sz w:val="22"/>
          <w:szCs w:val="22"/>
          <w:lang w:val="en-US"/>
        </w:rPr>
        <w:t>Meinungs</w:t>
      </w:r>
      <w:proofErr w:type="spellEnd"/>
      <w:r w:rsidRPr="00A95C9F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A95C9F">
        <w:rPr>
          <w:rFonts w:ascii="Arial" w:hAnsi="Arial" w:cs="Arial"/>
          <w:sz w:val="22"/>
          <w:szCs w:val="22"/>
          <w:lang w:val="en-US"/>
        </w:rPr>
        <w:t>äußerung</w:t>
      </w:r>
      <w:proofErr w:type="spellEnd"/>
      <w:r w:rsidRPr="00A95C9F">
        <w:rPr>
          <w:rFonts w:ascii="Arial" w:hAnsi="Arial" w:cs="Arial"/>
          <w:sz w:val="22"/>
          <w:szCs w:val="22"/>
          <w:lang w:val="en-US"/>
        </w:rPr>
        <w:t xml:space="preserve"> und friedliche Versammlung wahrgenommen hat. </w:t>
      </w:r>
    </w:p>
    <w:p w14:paraId="1ED30929" w14:textId="77777777" w:rsidR="00A95C9F" w:rsidRPr="00A95C9F" w:rsidRDefault="00A95C9F" w:rsidP="00A95C9F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95C9F">
        <w:rPr>
          <w:rFonts w:ascii="Arial" w:hAnsi="Arial" w:cs="Arial"/>
          <w:sz w:val="22"/>
          <w:szCs w:val="22"/>
          <w:lang w:val="en-US"/>
        </w:rPr>
        <w:t>Chow Hang-</w:t>
      </w:r>
      <w:proofErr w:type="spellStart"/>
      <w:r w:rsidRPr="00A95C9F">
        <w:rPr>
          <w:rFonts w:ascii="Arial" w:hAnsi="Arial" w:cs="Arial"/>
          <w:sz w:val="22"/>
          <w:szCs w:val="22"/>
          <w:lang w:val="en-US"/>
        </w:rPr>
        <w:t>tung</w:t>
      </w:r>
      <w:proofErr w:type="spellEnd"/>
      <w:r w:rsidRPr="00A95C9F">
        <w:rPr>
          <w:rFonts w:ascii="Arial" w:hAnsi="Arial" w:cs="Arial"/>
          <w:sz w:val="22"/>
          <w:szCs w:val="22"/>
          <w:lang w:val="en-US"/>
        </w:rPr>
        <w:t xml:space="preserve"> verbüßt bereits eine 22-monatige Haftstrafe, weil sie friedlich an die Opfer der Niederschlagung der Proteste am Tiananmen-Platz im Jahr 1989 erinnert hat. Außerdem droht ihr eine weitere ungerechtfertigte Verurteilung, weil sie mit ihren absolut friedlichen Aktionen die nationale Sicherheit gefährdet haben soll. </w:t>
      </w:r>
    </w:p>
    <w:p w14:paraId="76042F8D" w14:textId="77777777" w:rsidR="00A95C9F" w:rsidRPr="00A95C9F" w:rsidRDefault="00A95C9F" w:rsidP="00A95C9F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95C9F">
        <w:rPr>
          <w:rFonts w:ascii="Arial" w:hAnsi="Arial" w:cs="Arial"/>
          <w:sz w:val="22"/>
          <w:szCs w:val="22"/>
          <w:lang w:val="en-US"/>
        </w:rPr>
        <w:t>Mit freundlichen Grüßen</w:t>
      </w:r>
    </w:p>
    <w:p w14:paraId="1C5F2BC5" w14:textId="77777777" w:rsidR="00D04301" w:rsidRDefault="00D04301" w:rsidP="0003234E">
      <w:pPr>
        <w:spacing w:before="240" w:line="280" w:lineRule="atLeast"/>
        <w:rPr>
          <w:rFonts w:ascii="Arial" w:hAnsi="Arial" w:cs="Arial"/>
          <w:sz w:val="22"/>
          <w:szCs w:val="22"/>
        </w:rPr>
      </w:pP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altName w:val="Cambria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B22C9"/>
    <w:rsid w:val="000B7A89"/>
    <w:rsid w:val="001669E3"/>
    <w:rsid w:val="0018798A"/>
    <w:rsid w:val="002044CA"/>
    <w:rsid w:val="004A76DC"/>
    <w:rsid w:val="00560A23"/>
    <w:rsid w:val="0058330A"/>
    <w:rsid w:val="005B0442"/>
    <w:rsid w:val="0066383D"/>
    <w:rsid w:val="007028BA"/>
    <w:rsid w:val="007177BD"/>
    <w:rsid w:val="00725C7D"/>
    <w:rsid w:val="0075030C"/>
    <w:rsid w:val="00782694"/>
    <w:rsid w:val="008A2920"/>
    <w:rsid w:val="008B50CA"/>
    <w:rsid w:val="00986F47"/>
    <w:rsid w:val="00A50736"/>
    <w:rsid w:val="00A95C9F"/>
    <w:rsid w:val="00AB5F9E"/>
    <w:rsid w:val="00AE5A9A"/>
    <w:rsid w:val="00B11FE3"/>
    <w:rsid w:val="00B3507D"/>
    <w:rsid w:val="00B40CCF"/>
    <w:rsid w:val="00B54B25"/>
    <w:rsid w:val="00C00663"/>
    <w:rsid w:val="00CC43C9"/>
    <w:rsid w:val="00D04301"/>
    <w:rsid w:val="00DB5760"/>
    <w:rsid w:val="00DD6747"/>
    <w:rsid w:val="00E903D0"/>
    <w:rsid w:val="00EF0BA5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5</cp:revision>
  <cp:lastPrinted>2009-11-15T09:54:00Z</cp:lastPrinted>
  <dcterms:created xsi:type="dcterms:W3CDTF">2022-11-29T20:27:00Z</dcterms:created>
  <dcterms:modified xsi:type="dcterms:W3CDTF">2022-12-03T08:17:00Z</dcterms:modified>
</cp:coreProperties>
</file>