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0F70E1" w14:textId="77777777" w:rsidR="008B50CA" w:rsidRDefault="008B50CA">
      <w:pPr>
        <w:pStyle w:val="Absender"/>
        <w:pageBreakBefore/>
        <w:spacing w:after="960"/>
        <w:rPr>
          <w:rFonts w:ascii="Arial" w:eastAsia="Times" w:hAnsi="Arial" w:cs="Arial"/>
        </w:rPr>
      </w:pPr>
      <w:r>
        <w:br/>
      </w:r>
      <w:r>
        <w:br/>
      </w:r>
    </w:p>
    <w:p w14:paraId="086A3871" w14:textId="30A01EAC" w:rsidR="0018798A" w:rsidRPr="00BE7C1D" w:rsidRDefault="00A1295D" w:rsidP="0018798A">
      <w:pPr>
        <w:spacing w:before="240" w:line="280" w:lineRule="atLeast"/>
        <w:rPr>
          <w:rFonts w:ascii="Arial" w:hAnsi="Arial" w:cs="Arial"/>
          <w:sz w:val="22"/>
          <w:szCs w:val="22"/>
        </w:rPr>
      </w:pPr>
      <w:proofErr w:type="spellStart"/>
      <w:r w:rsidRPr="00BE7C1D">
        <w:rPr>
          <w:rFonts w:ascii="Arial" w:hAnsi="Arial" w:cs="Arial"/>
          <w:sz w:val="22"/>
          <w:szCs w:val="22"/>
        </w:rPr>
        <w:t>Juges</w:t>
      </w:r>
      <w:proofErr w:type="spellEnd"/>
      <w:r w:rsidRPr="00BE7C1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E7C1D">
        <w:rPr>
          <w:rFonts w:ascii="Arial" w:hAnsi="Arial" w:cs="Arial"/>
          <w:sz w:val="22"/>
          <w:szCs w:val="22"/>
        </w:rPr>
        <w:t>d´instruction</w:t>
      </w:r>
      <w:proofErr w:type="spellEnd"/>
      <w:r w:rsidRPr="00BE7C1D">
        <w:rPr>
          <w:rFonts w:ascii="Arial" w:hAnsi="Arial" w:cs="Arial"/>
          <w:sz w:val="22"/>
          <w:szCs w:val="22"/>
        </w:rPr>
        <w:br/>
        <w:t xml:space="preserve">Tribunal </w:t>
      </w:r>
      <w:proofErr w:type="spellStart"/>
      <w:r w:rsidRPr="00BE7C1D">
        <w:rPr>
          <w:rFonts w:ascii="Arial" w:hAnsi="Arial" w:cs="Arial"/>
          <w:sz w:val="22"/>
          <w:szCs w:val="22"/>
        </w:rPr>
        <w:t>judiciaire</w:t>
      </w:r>
      <w:proofErr w:type="spellEnd"/>
      <w:r w:rsidRPr="00BE7C1D">
        <w:rPr>
          <w:rFonts w:ascii="Arial" w:hAnsi="Arial" w:cs="Arial"/>
          <w:sz w:val="22"/>
          <w:szCs w:val="22"/>
        </w:rPr>
        <w:t xml:space="preserve"> de Lyon</w:t>
      </w:r>
      <w:r w:rsidRPr="00BE7C1D">
        <w:rPr>
          <w:rFonts w:ascii="Arial" w:hAnsi="Arial" w:cs="Arial"/>
          <w:sz w:val="22"/>
          <w:szCs w:val="22"/>
        </w:rPr>
        <w:br/>
        <w:t xml:space="preserve">76 </w:t>
      </w:r>
      <w:proofErr w:type="spellStart"/>
      <w:r w:rsidRPr="00BE7C1D">
        <w:rPr>
          <w:rFonts w:ascii="Arial" w:hAnsi="Arial" w:cs="Arial"/>
          <w:sz w:val="22"/>
          <w:szCs w:val="22"/>
        </w:rPr>
        <w:t>rue</w:t>
      </w:r>
      <w:proofErr w:type="spellEnd"/>
      <w:r w:rsidRPr="00BE7C1D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E7C1D">
        <w:rPr>
          <w:rFonts w:ascii="Arial" w:hAnsi="Arial" w:cs="Arial"/>
          <w:sz w:val="22"/>
          <w:szCs w:val="22"/>
        </w:rPr>
        <w:t>Servient</w:t>
      </w:r>
      <w:proofErr w:type="spellEnd"/>
      <w:r w:rsidRPr="00BE7C1D">
        <w:rPr>
          <w:rFonts w:ascii="Arial" w:hAnsi="Arial" w:cs="Arial"/>
          <w:sz w:val="22"/>
          <w:szCs w:val="22"/>
        </w:rPr>
        <w:br/>
        <w:t>69003 Lyon</w:t>
      </w:r>
      <w:r w:rsidRPr="00BE7C1D">
        <w:rPr>
          <w:rFonts w:ascii="Arial" w:hAnsi="Arial" w:cs="Arial"/>
          <w:sz w:val="22"/>
          <w:szCs w:val="22"/>
        </w:rPr>
        <w:br/>
      </w:r>
      <w:r w:rsidR="00060E22" w:rsidRPr="00BE7C1D">
        <w:rPr>
          <w:rFonts w:ascii="Arial" w:hAnsi="Arial" w:cs="Arial"/>
          <w:sz w:val="22"/>
          <w:szCs w:val="22"/>
        </w:rPr>
        <w:t>FRANKREICH</w:t>
      </w:r>
    </w:p>
    <w:p w14:paraId="6E03EC36" w14:textId="77777777" w:rsidR="000B22C9" w:rsidRPr="00BE7C1D" w:rsidRDefault="000B22C9" w:rsidP="002044CA">
      <w:pPr>
        <w:spacing w:before="120" w:line="280" w:lineRule="atLeast"/>
        <w:rPr>
          <w:rFonts w:ascii="Arial" w:hAnsi="Arial" w:cs="Arial"/>
          <w:sz w:val="22"/>
          <w:szCs w:val="22"/>
        </w:rPr>
      </w:pPr>
    </w:p>
    <w:p w14:paraId="2789D76B" w14:textId="77777777" w:rsidR="00560A23" w:rsidRPr="00BE7C1D" w:rsidRDefault="00560A23" w:rsidP="00560A23">
      <w:pPr>
        <w:rPr>
          <w:rFonts w:ascii="Arial" w:eastAsia="Times" w:hAnsi="Arial" w:cs="Arial"/>
        </w:rPr>
      </w:pPr>
    </w:p>
    <w:p w14:paraId="6E19EAD3" w14:textId="77777777" w:rsidR="008B50CA" w:rsidRPr="00BE7C1D" w:rsidRDefault="008B50CA">
      <w:pPr>
        <w:rPr>
          <w:rFonts w:ascii="Arial" w:eastAsia="Times" w:hAnsi="Arial" w:cs="Arial"/>
        </w:rPr>
      </w:pPr>
    </w:p>
    <w:p w14:paraId="7352A160" w14:textId="77777777" w:rsidR="008B50CA" w:rsidRPr="00BE7C1D" w:rsidRDefault="008B50CA">
      <w:pPr>
        <w:spacing w:before="100" w:after="100"/>
        <w:rPr>
          <w:rFonts w:ascii="Arial" w:eastAsia="Times" w:hAnsi="Arial" w:cs="Arial"/>
        </w:rPr>
      </w:pPr>
    </w:p>
    <w:p w14:paraId="58D0DC13" w14:textId="77777777" w:rsidR="00BE7C1D" w:rsidRPr="00176676" w:rsidRDefault="00BE7C1D" w:rsidP="00176676">
      <w:pPr>
        <w:spacing w:before="240" w:line="280" w:lineRule="atLeast"/>
        <w:rPr>
          <w:rFonts w:ascii="Arial" w:hAnsi="Arial" w:cs="Arial"/>
          <w:sz w:val="22"/>
          <w:szCs w:val="22"/>
          <w:lang w:val="en-US"/>
        </w:rPr>
      </w:pPr>
      <w:r w:rsidRPr="00176676">
        <w:rPr>
          <w:rFonts w:ascii="Arial" w:hAnsi="Arial" w:cs="Arial"/>
          <w:sz w:val="22"/>
          <w:szCs w:val="22"/>
          <w:lang w:val="en-US"/>
        </w:rPr>
        <w:t>Sehr geehrte Frau Staatsanwältin,</w:t>
      </w:r>
    </w:p>
    <w:p w14:paraId="2D73B4E1" w14:textId="3AE530EC" w:rsidR="00BE7C1D" w:rsidRPr="00176676" w:rsidRDefault="00BE7C1D" w:rsidP="00176676">
      <w:pPr>
        <w:spacing w:before="240" w:line="280" w:lineRule="atLeast"/>
        <w:rPr>
          <w:rFonts w:ascii="Arial" w:hAnsi="Arial" w:cs="Arial"/>
          <w:sz w:val="22"/>
          <w:szCs w:val="22"/>
          <w:lang w:val="en-US"/>
        </w:rPr>
      </w:pPr>
      <w:r w:rsidRPr="00176676">
        <w:rPr>
          <w:rFonts w:ascii="Arial" w:hAnsi="Arial" w:cs="Arial"/>
          <w:sz w:val="22"/>
          <w:szCs w:val="22"/>
          <w:lang w:val="en-US"/>
        </w:rPr>
        <w:t xml:space="preserve">ich schreibe Ihnen, um die vollständige Aufklärung des Todes von </w:t>
      </w:r>
      <w:proofErr w:type="spellStart"/>
      <w:r w:rsidRPr="00176676">
        <w:rPr>
          <w:rFonts w:ascii="Arial" w:hAnsi="Arial" w:cs="Arial"/>
          <w:sz w:val="22"/>
          <w:szCs w:val="22"/>
          <w:lang w:val="en-US"/>
        </w:rPr>
        <w:t>Zineb</w:t>
      </w:r>
      <w:proofErr w:type="spellEnd"/>
      <w:r w:rsidRPr="00176676">
        <w:rPr>
          <w:rFonts w:ascii="Arial" w:hAnsi="Arial" w:cs="Arial"/>
          <w:sz w:val="22"/>
          <w:szCs w:val="22"/>
          <w:lang w:val="en-US"/>
        </w:rPr>
        <w:t xml:space="preserve"> Redouane</w:t>
      </w:r>
      <w:r w:rsidRPr="00176676">
        <w:rPr>
          <w:rFonts w:ascii="Arial" w:hAnsi="Arial" w:cs="Arial"/>
          <w:sz w:val="22"/>
          <w:szCs w:val="22"/>
          <w:lang w:val="en-US"/>
        </w:rPr>
        <w:t xml:space="preserve"> </w:t>
      </w:r>
      <w:r w:rsidRPr="00176676">
        <w:rPr>
          <w:rFonts w:ascii="Arial" w:hAnsi="Arial" w:cs="Arial"/>
          <w:sz w:val="22"/>
          <w:szCs w:val="22"/>
          <w:lang w:val="en-US"/>
        </w:rPr>
        <w:t>zu fordern. Die 80-jährige völlig unbeteiligte Frau aus Marseille ist durch den</w:t>
      </w:r>
      <w:r w:rsidRPr="00176676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176676">
        <w:rPr>
          <w:rFonts w:ascii="Arial" w:hAnsi="Arial" w:cs="Arial"/>
          <w:sz w:val="22"/>
          <w:szCs w:val="22"/>
          <w:lang w:val="en-US"/>
        </w:rPr>
        <w:t>rücksichtslosen</w:t>
      </w:r>
      <w:proofErr w:type="spellEnd"/>
      <w:r w:rsidRPr="00176676">
        <w:rPr>
          <w:rFonts w:ascii="Arial" w:hAnsi="Arial" w:cs="Arial"/>
          <w:sz w:val="22"/>
          <w:szCs w:val="22"/>
          <w:lang w:val="en-US"/>
        </w:rPr>
        <w:t xml:space="preserve"> Einsatz von Tränengasgranaten während einer Demonstration in ihrer</w:t>
      </w:r>
      <w:r w:rsidRPr="00176676">
        <w:rPr>
          <w:rFonts w:ascii="Arial" w:hAnsi="Arial" w:cs="Arial"/>
          <w:sz w:val="22"/>
          <w:szCs w:val="22"/>
          <w:lang w:val="en-US"/>
        </w:rPr>
        <w:t xml:space="preserve"> </w:t>
      </w:r>
      <w:r w:rsidRPr="00176676">
        <w:rPr>
          <w:rFonts w:ascii="Arial" w:hAnsi="Arial" w:cs="Arial"/>
          <w:sz w:val="22"/>
          <w:szCs w:val="22"/>
          <w:lang w:val="en-US"/>
        </w:rPr>
        <w:t xml:space="preserve">Wohnung getötet worden. Alle, die an ihrer Tötung beteiligt waren, </w:t>
      </w:r>
      <w:proofErr w:type="spellStart"/>
      <w:r w:rsidRPr="00176676">
        <w:rPr>
          <w:rFonts w:ascii="Arial" w:hAnsi="Arial" w:cs="Arial"/>
          <w:sz w:val="22"/>
          <w:szCs w:val="22"/>
          <w:lang w:val="en-US"/>
        </w:rPr>
        <w:t>müssen</w:t>
      </w:r>
      <w:proofErr w:type="spellEnd"/>
      <w:r w:rsidRPr="00176676">
        <w:rPr>
          <w:rFonts w:ascii="Arial" w:hAnsi="Arial" w:cs="Arial"/>
          <w:sz w:val="22"/>
          <w:szCs w:val="22"/>
          <w:lang w:val="en-US"/>
        </w:rPr>
        <w:t xml:space="preserve"> vollständi</w:t>
      </w:r>
      <w:r w:rsidRPr="00176676">
        <w:rPr>
          <w:rFonts w:ascii="Arial" w:hAnsi="Arial" w:cs="Arial"/>
          <w:sz w:val="22"/>
          <w:szCs w:val="22"/>
          <w:lang w:val="en-US"/>
        </w:rPr>
        <w:t xml:space="preserve">g </w:t>
      </w:r>
      <w:r w:rsidRPr="00176676">
        <w:rPr>
          <w:rFonts w:ascii="Arial" w:hAnsi="Arial" w:cs="Arial"/>
          <w:sz w:val="22"/>
          <w:szCs w:val="22"/>
          <w:lang w:val="en-US"/>
        </w:rPr>
        <w:t>zur Rechenschaft gezogen werden: Der Polizeibeamte, der verdächtigt wird, die</w:t>
      </w:r>
      <w:r w:rsidRPr="00176676">
        <w:rPr>
          <w:rFonts w:ascii="Arial" w:hAnsi="Arial" w:cs="Arial"/>
          <w:sz w:val="22"/>
          <w:szCs w:val="22"/>
          <w:lang w:val="en-US"/>
        </w:rPr>
        <w:t xml:space="preserve"> </w:t>
      </w:r>
      <w:r w:rsidRPr="00176676">
        <w:rPr>
          <w:rFonts w:ascii="Arial" w:hAnsi="Arial" w:cs="Arial"/>
          <w:sz w:val="22"/>
          <w:szCs w:val="22"/>
          <w:lang w:val="en-US"/>
        </w:rPr>
        <w:t>Granate abgefeuert zu haben, sowie seine Vorgesetzten.</w:t>
      </w:r>
    </w:p>
    <w:p w14:paraId="1E1F7BF0" w14:textId="349C1CCC" w:rsidR="00BE7C1D" w:rsidRPr="00176676" w:rsidRDefault="00BE7C1D" w:rsidP="00176676">
      <w:pPr>
        <w:spacing w:before="240" w:line="280" w:lineRule="atLeast"/>
        <w:rPr>
          <w:rFonts w:ascii="Arial" w:hAnsi="Arial" w:cs="Arial"/>
          <w:sz w:val="22"/>
          <w:szCs w:val="22"/>
          <w:lang w:val="en-US"/>
        </w:rPr>
      </w:pPr>
      <w:r w:rsidRPr="00176676">
        <w:rPr>
          <w:rFonts w:ascii="Arial" w:hAnsi="Arial" w:cs="Arial"/>
          <w:sz w:val="22"/>
          <w:szCs w:val="22"/>
          <w:lang w:val="en-US"/>
        </w:rPr>
        <w:t>Die Justiz muss unrechtmäßige Gewaltanwendung durch die Polizei und andere</w:t>
      </w:r>
      <w:r w:rsidRPr="00176676">
        <w:rPr>
          <w:rFonts w:ascii="Arial" w:hAnsi="Arial" w:cs="Arial"/>
          <w:sz w:val="22"/>
          <w:szCs w:val="22"/>
          <w:lang w:val="en-US"/>
        </w:rPr>
        <w:t xml:space="preserve"> </w:t>
      </w:r>
      <w:proofErr w:type="gramStart"/>
      <w:r w:rsidRPr="00176676">
        <w:rPr>
          <w:rFonts w:ascii="Arial" w:hAnsi="Arial" w:cs="Arial"/>
          <w:sz w:val="22"/>
          <w:szCs w:val="22"/>
          <w:lang w:val="en-US"/>
        </w:rPr>
        <w:t>Beamt</w:t>
      </w:r>
      <w:proofErr w:type="gramEnd"/>
      <w:r w:rsidRPr="00176676">
        <w:rPr>
          <w:rFonts w:ascii="Arial" w:hAnsi="Arial" w:cs="Arial"/>
          <w:sz w:val="22"/>
          <w:szCs w:val="22"/>
          <w:lang w:val="en-US"/>
        </w:rPr>
        <w:t>*innen der Strafverfolgungsbehörden rechtlich konsequent verfolgen</w:t>
      </w:r>
      <w:r w:rsidRPr="00176676">
        <w:rPr>
          <w:rFonts w:ascii="Arial" w:hAnsi="Arial" w:cs="Arial"/>
          <w:sz w:val="22"/>
          <w:szCs w:val="22"/>
          <w:lang w:val="en-US"/>
        </w:rPr>
        <w:t xml:space="preserve"> </w:t>
      </w:r>
      <w:r w:rsidRPr="00176676">
        <w:rPr>
          <w:rFonts w:ascii="Arial" w:hAnsi="Arial" w:cs="Arial"/>
          <w:sz w:val="22"/>
          <w:szCs w:val="22"/>
          <w:lang w:val="en-US"/>
        </w:rPr>
        <w:t xml:space="preserve">und die Betroffenen </w:t>
      </w:r>
      <w:proofErr w:type="spellStart"/>
      <w:r w:rsidRPr="00176676">
        <w:rPr>
          <w:rFonts w:ascii="Arial" w:hAnsi="Arial" w:cs="Arial"/>
          <w:sz w:val="22"/>
          <w:szCs w:val="22"/>
          <w:lang w:val="en-US"/>
        </w:rPr>
        <w:t>unterstützen</w:t>
      </w:r>
      <w:proofErr w:type="spellEnd"/>
      <w:r w:rsidRPr="00176676">
        <w:rPr>
          <w:rFonts w:ascii="Arial" w:hAnsi="Arial" w:cs="Arial"/>
          <w:sz w:val="22"/>
          <w:szCs w:val="22"/>
          <w:lang w:val="en-US"/>
        </w:rPr>
        <w:t xml:space="preserve">. Um der </w:t>
      </w:r>
      <w:proofErr w:type="spellStart"/>
      <w:r w:rsidRPr="00176676">
        <w:rPr>
          <w:rFonts w:ascii="Arial" w:hAnsi="Arial" w:cs="Arial"/>
          <w:sz w:val="22"/>
          <w:szCs w:val="22"/>
          <w:lang w:val="en-US"/>
        </w:rPr>
        <w:t>Strafl</w:t>
      </w:r>
      <w:proofErr w:type="spellEnd"/>
      <w:r w:rsidRPr="00176676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176676">
        <w:rPr>
          <w:rFonts w:ascii="Arial" w:hAnsi="Arial" w:cs="Arial"/>
          <w:sz w:val="22"/>
          <w:szCs w:val="22"/>
          <w:lang w:val="en-US"/>
        </w:rPr>
        <w:t>osigkeit</w:t>
      </w:r>
      <w:proofErr w:type="spellEnd"/>
      <w:r w:rsidRPr="00176676">
        <w:rPr>
          <w:rFonts w:ascii="Arial" w:hAnsi="Arial" w:cs="Arial"/>
          <w:sz w:val="22"/>
          <w:szCs w:val="22"/>
          <w:lang w:val="en-US"/>
        </w:rPr>
        <w:t xml:space="preserve"> im Amt ein Ende zu setzen,</w:t>
      </w:r>
      <w:r w:rsidRPr="00176676">
        <w:rPr>
          <w:rFonts w:ascii="Arial" w:hAnsi="Arial" w:cs="Arial"/>
          <w:sz w:val="22"/>
          <w:szCs w:val="22"/>
          <w:lang w:val="en-US"/>
        </w:rPr>
        <w:t xml:space="preserve"> </w:t>
      </w:r>
      <w:r w:rsidRPr="00176676">
        <w:rPr>
          <w:rFonts w:ascii="Arial" w:hAnsi="Arial" w:cs="Arial"/>
          <w:sz w:val="22"/>
          <w:szCs w:val="22"/>
          <w:lang w:val="en-US"/>
        </w:rPr>
        <w:t>ist außerdem Transparenz erforderlich: Ermittlungen, Strafverfolgungen und</w:t>
      </w:r>
      <w:r w:rsidRPr="00176676">
        <w:rPr>
          <w:rFonts w:ascii="Arial" w:hAnsi="Arial" w:cs="Arial"/>
          <w:sz w:val="22"/>
          <w:szCs w:val="22"/>
          <w:lang w:val="en-US"/>
        </w:rPr>
        <w:t xml:space="preserve"> </w:t>
      </w:r>
      <w:r w:rsidRPr="00176676">
        <w:rPr>
          <w:rFonts w:ascii="Arial" w:hAnsi="Arial" w:cs="Arial"/>
          <w:sz w:val="22"/>
          <w:szCs w:val="22"/>
          <w:lang w:val="en-US"/>
        </w:rPr>
        <w:t xml:space="preserve">Verurteilungen </w:t>
      </w:r>
      <w:proofErr w:type="spellStart"/>
      <w:r w:rsidRPr="00176676">
        <w:rPr>
          <w:rFonts w:ascii="Arial" w:hAnsi="Arial" w:cs="Arial"/>
          <w:sz w:val="22"/>
          <w:szCs w:val="22"/>
          <w:lang w:val="en-US"/>
        </w:rPr>
        <w:t>müssen</w:t>
      </w:r>
      <w:proofErr w:type="spellEnd"/>
      <w:r w:rsidRPr="00176676">
        <w:rPr>
          <w:rFonts w:ascii="Arial" w:hAnsi="Arial" w:cs="Arial"/>
          <w:sz w:val="22"/>
          <w:szCs w:val="22"/>
          <w:lang w:val="en-US"/>
        </w:rPr>
        <w:t xml:space="preserve"> öffentlich gemacht werden.</w:t>
      </w:r>
    </w:p>
    <w:p w14:paraId="38E25FCF" w14:textId="5EE91904" w:rsidR="00BE7C1D" w:rsidRPr="00176676" w:rsidRDefault="00BE7C1D" w:rsidP="00176676">
      <w:pPr>
        <w:spacing w:before="240" w:line="280" w:lineRule="atLeast"/>
        <w:rPr>
          <w:rFonts w:ascii="Arial" w:hAnsi="Arial" w:cs="Arial"/>
          <w:sz w:val="22"/>
          <w:szCs w:val="22"/>
          <w:lang w:val="en-US"/>
        </w:rPr>
      </w:pPr>
      <w:r w:rsidRPr="00176676">
        <w:rPr>
          <w:rFonts w:ascii="Arial" w:hAnsi="Arial" w:cs="Arial"/>
          <w:sz w:val="22"/>
          <w:szCs w:val="22"/>
          <w:lang w:val="en-US"/>
        </w:rPr>
        <w:t xml:space="preserve">Mit freundlichen </w:t>
      </w:r>
      <w:proofErr w:type="spellStart"/>
      <w:r w:rsidRPr="00176676">
        <w:rPr>
          <w:rFonts w:ascii="Arial" w:hAnsi="Arial" w:cs="Arial"/>
          <w:sz w:val="22"/>
          <w:szCs w:val="22"/>
          <w:lang w:val="en-US"/>
        </w:rPr>
        <w:t>Grü</w:t>
      </w:r>
      <w:r w:rsidRPr="00176676">
        <w:rPr>
          <w:rFonts w:ascii="Arial" w:hAnsi="Arial" w:cs="Arial"/>
          <w:sz w:val="22"/>
          <w:szCs w:val="22"/>
          <w:lang w:val="en-US"/>
        </w:rPr>
        <w:t>ß</w:t>
      </w:r>
      <w:r w:rsidRPr="00176676">
        <w:rPr>
          <w:rFonts w:ascii="Arial" w:hAnsi="Arial" w:cs="Arial"/>
          <w:sz w:val="22"/>
          <w:szCs w:val="22"/>
          <w:lang w:val="en-US"/>
        </w:rPr>
        <w:t>en</w:t>
      </w:r>
      <w:proofErr w:type="spellEnd"/>
    </w:p>
    <w:p w14:paraId="1C5F2BC5" w14:textId="77777777" w:rsidR="00D04301" w:rsidRDefault="00D04301" w:rsidP="0003234E">
      <w:pPr>
        <w:spacing w:before="240" w:line="280" w:lineRule="atLeast"/>
        <w:rPr>
          <w:rFonts w:ascii="Arial" w:hAnsi="Arial" w:cs="Arial"/>
          <w:sz w:val="22"/>
          <w:szCs w:val="22"/>
        </w:rPr>
      </w:pPr>
    </w:p>
    <w:p w14:paraId="0A1EDBF1" w14:textId="77777777" w:rsidR="00560A23" w:rsidRDefault="00560A23" w:rsidP="00560A23">
      <w:pPr>
        <w:pStyle w:val="Textkrper"/>
        <w:spacing w:after="240"/>
        <w:rPr>
          <w:rFonts w:ascii="Arial" w:hAnsi="Arial" w:cs="Arial"/>
          <w:sz w:val="22"/>
          <w:szCs w:val="22"/>
          <w:lang w:val="en-GB"/>
        </w:rPr>
      </w:pP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457"/>
        <w:gridCol w:w="4347"/>
        <w:gridCol w:w="2268"/>
      </w:tblGrid>
      <w:tr w:rsidR="00AB5F9E" w:rsidRPr="001C3631" w14:paraId="33FADBDE" w14:textId="77777777" w:rsidTr="00AB5F9E">
        <w:tc>
          <w:tcPr>
            <w:tcW w:w="2518" w:type="dxa"/>
            <w:shd w:val="clear" w:color="auto" w:fill="auto"/>
          </w:tcPr>
          <w:p w14:paraId="5CE868F1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  <w:b/>
              </w:rPr>
            </w:pPr>
            <w:r w:rsidRPr="001C3631">
              <w:rPr>
                <w:rFonts w:ascii="Amnesty Trade Gothic" w:hAnsi="Amnesty Trade Gothic"/>
                <w:b/>
              </w:rPr>
              <w:t>Name</w:t>
            </w:r>
          </w:p>
        </w:tc>
        <w:tc>
          <w:tcPr>
            <w:tcW w:w="4467" w:type="dxa"/>
            <w:shd w:val="clear" w:color="auto" w:fill="auto"/>
          </w:tcPr>
          <w:p w14:paraId="5B0ECED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  <w:b/>
              </w:rPr>
            </w:pPr>
            <w:r w:rsidRPr="001C3631">
              <w:rPr>
                <w:rFonts w:ascii="Amnesty Trade Gothic" w:hAnsi="Amnesty Trade Gothic"/>
                <w:b/>
              </w:rPr>
              <w:t>Adresse</w:t>
            </w:r>
          </w:p>
        </w:tc>
        <w:tc>
          <w:tcPr>
            <w:tcW w:w="2303" w:type="dxa"/>
            <w:shd w:val="clear" w:color="auto" w:fill="auto"/>
          </w:tcPr>
          <w:p w14:paraId="6221565B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  <w:b/>
              </w:rPr>
            </w:pPr>
            <w:r w:rsidRPr="001C3631">
              <w:rPr>
                <w:rFonts w:ascii="Amnesty Trade Gothic" w:hAnsi="Amnesty Trade Gothic"/>
                <w:b/>
              </w:rPr>
              <w:t>Unterschrift</w:t>
            </w:r>
          </w:p>
        </w:tc>
      </w:tr>
      <w:tr w:rsidR="00AB5F9E" w:rsidRPr="001C3631" w14:paraId="356B98D5" w14:textId="77777777" w:rsidTr="00AB5F9E">
        <w:tc>
          <w:tcPr>
            <w:tcW w:w="2518" w:type="dxa"/>
            <w:shd w:val="clear" w:color="auto" w:fill="auto"/>
          </w:tcPr>
          <w:p w14:paraId="39D1A25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3A4D195A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3AD26B4F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601035FD" w14:textId="77777777" w:rsidTr="00AB5F9E">
        <w:tc>
          <w:tcPr>
            <w:tcW w:w="2518" w:type="dxa"/>
            <w:shd w:val="clear" w:color="auto" w:fill="auto"/>
          </w:tcPr>
          <w:p w14:paraId="7BD2E2C4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64526CAA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491FB28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7A2C0C1F" w14:textId="77777777" w:rsidTr="00AB5F9E">
        <w:tc>
          <w:tcPr>
            <w:tcW w:w="2518" w:type="dxa"/>
            <w:shd w:val="clear" w:color="auto" w:fill="auto"/>
          </w:tcPr>
          <w:p w14:paraId="68F4020D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73FF901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2E472390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5BD85771" w14:textId="77777777" w:rsidTr="00AB5F9E">
        <w:tc>
          <w:tcPr>
            <w:tcW w:w="2518" w:type="dxa"/>
            <w:shd w:val="clear" w:color="auto" w:fill="auto"/>
          </w:tcPr>
          <w:p w14:paraId="06DA060A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75265C0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5BA4C9A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6AC3E836" w14:textId="77777777" w:rsidTr="00AB5F9E">
        <w:tc>
          <w:tcPr>
            <w:tcW w:w="2518" w:type="dxa"/>
            <w:shd w:val="clear" w:color="auto" w:fill="auto"/>
          </w:tcPr>
          <w:p w14:paraId="159F731A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210F7940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69AB46B1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4B47BA5F" w14:textId="77777777" w:rsidTr="00AB5F9E">
        <w:tc>
          <w:tcPr>
            <w:tcW w:w="2518" w:type="dxa"/>
            <w:shd w:val="clear" w:color="auto" w:fill="auto"/>
          </w:tcPr>
          <w:p w14:paraId="78B05FBE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2155ED18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787568F0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36506D9E" w14:textId="77777777" w:rsidTr="00AB5F9E">
        <w:tc>
          <w:tcPr>
            <w:tcW w:w="2518" w:type="dxa"/>
            <w:shd w:val="clear" w:color="auto" w:fill="auto"/>
          </w:tcPr>
          <w:p w14:paraId="19C599AB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4CA4EFB7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6E8D1AF7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151A5DDD" w14:textId="77777777" w:rsidTr="00AB5F9E">
        <w:tc>
          <w:tcPr>
            <w:tcW w:w="2518" w:type="dxa"/>
            <w:shd w:val="clear" w:color="auto" w:fill="auto"/>
          </w:tcPr>
          <w:p w14:paraId="468A11DA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39DBAEAA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3BC87AC3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5AF5F42C" w14:textId="77777777" w:rsidTr="00AB5F9E">
        <w:tc>
          <w:tcPr>
            <w:tcW w:w="2518" w:type="dxa"/>
            <w:shd w:val="clear" w:color="auto" w:fill="auto"/>
          </w:tcPr>
          <w:p w14:paraId="2F8FA4A7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34AC6B71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55A2A08C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620F3640" w14:textId="77777777" w:rsidTr="00AB5F9E">
        <w:tc>
          <w:tcPr>
            <w:tcW w:w="2518" w:type="dxa"/>
            <w:shd w:val="clear" w:color="auto" w:fill="auto"/>
          </w:tcPr>
          <w:p w14:paraId="28A5299B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6339EF2E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4099A9AD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  <w:tr w:rsidR="00AB5F9E" w:rsidRPr="001C3631" w14:paraId="3DE72828" w14:textId="77777777" w:rsidTr="00AB5F9E">
        <w:tc>
          <w:tcPr>
            <w:tcW w:w="2518" w:type="dxa"/>
            <w:shd w:val="clear" w:color="auto" w:fill="auto"/>
          </w:tcPr>
          <w:p w14:paraId="7CA11E5F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4467" w:type="dxa"/>
            <w:shd w:val="clear" w:color="auto" w:fill="auto"/>
          </w:tcPr>
          <w:p w14:paraId="4C171CA5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  <w:tc>
          <w:tcPr>
            <w:tcW w:w="2303" w:type="dxa"/>
            <w:shd w:val="clear" w:color="auto" w:fill="auto"/>
          </w:tcPr>
          <w:p w14:paraId="2DB2C2C7" w14:textId="77777777" w:rsidR="00AB5F9E" w:rsidRPr="001C3631" w:rsidRDefault="00AB5F9E" w:rsidP="00AB5F9E">
            <w:pPr>
              <w:pStyle w:val="Absatz"/>
              <w:spacing w:after="0"/>
              <w:rPr>
                <w:rFonts w:ascii="Amnesty Trade Gothic" w:hAnsi="Amnesty Trade Gothic"/>
              </w:rPr>
            </w:pPr>
          </w:p>
        </w:tc>
      </w:tr>
    </w:tbl>
    <w:p w14:paraId="67FC5488" w14:textId="77777777" w:rsidR="00AB5F9E" w:rsidRPr="00B40CCF" w:rsidRDefault="00AB5F9E" w:rsidP="00E903D0">
      <w:pPr>
        <w:pStyle w:val="Textkrper"/>
        <w:spacing w:after="240"/>
        <w:rPr>
          <w:rFonts w:ascii="Arial" w:hAnsi="Arial"/>
          <w:sz w:val="22"/>
          <w:szCs w:val="22"/>
        </w:rPr>
      </w:pPr>
    </w:p>
    <w:sectPr w:rsidR="00AB5F9E" w:rsidRPr="00B40CCF">
      <w:pgSz w:w="11906" w:h="16838"/>
      <w:pgMar w:top="567" w:right="1417" w:bottom="426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eeSans">
    <w:altName w:val="Cambria"/>
    <w:panose1 w:val="020B0604020202020204"/>
    <w:charset w:val="00"/>
    <w:family w:val="roman"/>
    <w:notTrueType/>
    <w:pitch w:val="default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mnesty Trade Gothic">
    <w:panose1 w:val="020B0503040303020004"/>
    <w:charset w:val="4D"/>
    <w:family w:val="swiss"/>
    <w:pitch w:val="variable"/>
    <w:sig w:usb0="800000A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58237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26F4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10AA19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7EA1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52F4C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F0C8F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866E2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F6C46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A24A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45284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1" w15:restartNumberingAfterBreak="0">
    <w:nsid w:val="00000002"/>
    <w:multiLevelType w:val="multilevel"/>
    <w:tmpl w:val="00000002"/>
    <w:name w:val="WW8Num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berschrift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berschrift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berschrift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1AA15BCA"/>
    <w:multiLevelType w:val="hybridMultilevel"/>
    <w:tmpl w:val="433007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CB6C5E"/>
    <w:multiLevelType w:val="hybridMultilevel"/>
    <w:tmpl w:val="38904472"/>
    <w:lvl w:ilvl="0" w:tplc="FE62A2B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5828882">
    <w:abstractNumId w:val="10"/>
  </w:num>
  <w:num w:numId="2" w16cid:durableId="2042050835">
    <w:abstractNumId w:val="11"/>
  </w:num>
  <w:num w:numId="3" w16cid:durableId="1107851567">
    <w:abstractNumId w:val="12"/>
  </w:num>
  <w:num w:numId="4" w16cid:durableId="1103841881">
    <w:abstractNumId w:val="13"/>
  </w:num>
  <w:num w:numId="5" w16cid:durableId="2115860888">
    <w:abstractNumId w:val="0"/>
  </w:num>
  <w:num w:numId="6" w16cid:durableId="175002671">
    <w:abstractNumId w:val="1"/>
  </w:num>
  <w:num w:numId="7" w16cid:durableId="932930862">
    <w:abstractNumId w:val="2"/>
  </w:num>
  <w:num w:numId="8" w16cid:durableId="111823929">
    <w:abstractNumId w:val="3"/>
  </w:num>
  <w:num w:numId="9" w16cid:durableId="1333490273">
    <w:abstractNumId w:val="8"/>
  </w:num>
  <w:num w:numId="10" w16cid:durableId="1478493514">
    <w:abstractNumId w:val="4"/>
  </w:num>
  <w:num w:numId="11" w16cid:durableId="478155242">
    <w:abstractNumId w:val="5"/>
  </w:num>
  <w:num w:numId="12" w16cid:durableId="1060906359">
    <w:abstractNumId w:val="6"/>
  </w:num>
  <w:num w:numId="13" w16cid:durableId="1774668068">
    <w:abstractNumId w:val="7"/>
  </w:num>
  <w:num w:numId="14" w16cid:durableId="9221796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displayBackgroundShape/>
  <w:embedSystemFont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A9A"/>
    <w:rsid w:val="0003234E"/>
    <w:rsid w:val="00060E22"/>
    <w:rsid w:val="000B22C9"/>
    <w:rsid w:val="000B7A89"/>
    <w:rsid w:val="001669E3"/>
    <w:rsid w:val="00176676"/>
    <w:rsid w:val="0018798A"/>
    <w:rsid w:val="002044CA"/>
    <w:rsid w:val="004A76DC"/>
    <w:rsid w:val="00560A23"/>
    <w:rsid w:val="0058330A"/>
    <w:rsid w:val="005B0442"/>
    <w:rsid w:val="0066383D"/>
    <w:rsid w:val="007028BA"/>
    <w:rsid w:val="007177BD"/>
    <w:rsid w:val="0075030C"/>
    <w:rsid w:val="00782694"/>
    <w:rsid w:val="008A2920"/>
    <w:rsid w:val="008B50CA"/>
    <w:rsid w:val="00986F47"/>
    <w:rsid w:val="00A1295D"/>
    <w:rsid w:val="00A50736"/>
    <w:rsid w:val="00AB5F9E"/>
    <w:rsid w:val="00AE5A9A"/>
    <w:rsid w:val="00B11FE3"/>
    <w:rsid w:val="00B3507D"/>
    <w:rsid w:val="00B40CCF"/>
    <w:rsid w:val="00B54B25"/>
    <w:rsid w:val="00BE7C1D"/>
    <w:rsid w:val="00C00663"/>
    <w:rsid w:val="00CC43C9"/>
    <w:rsid w:val="00D04301"/>
    <w:rsid w:val="00DB5760"/>
    <w:rsid w:val="00DD6747"/>
    <w:rsid w:val="00E903D0"/>
    <w:rsid w:val="00EF0BA5"/>
    <w:rsid w:val="00F55186"/>
    <w:rsid w:val="00FD543D"/>
    <w:rsid w:val="00FF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,"/>
  <w:listSeparator w:val=";"/>
  <w14:docId w14:val="008DFFBE"/>
  <w14:defaultImageDpi w14:val="300"/>
  <w15:chartTrackingRefBased/>
  <w15:docId w15:val="{89D6D97E-541F-FF48-BABC-ACBD5B6481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</w:style>
  <w:style w:type="paragraph" w:styleId="berschrift1">
    <w:name w:val="heading 1"/>
    <w:basedOn w:val="Standard"/>
    <w:next w:val="Absatz"/>
    <w:qFormat/>
    <w:pPr>
      <w:keepNext/>
      <w:pageBreakBefore/>
      <w:numPr>
        <w:numId w:val="2"/>
      </w:numPr>
      <w:spacing w:before="240" w:after="280"/>
      <w:jc w:val="center"/>
      <w:outlineLvl w:val="0"/>
    </w:pPr>
  </w:style>
  <w:style w:type="paragraph" w:styleId="berschrift2">
    <w:name w:val="heading 2"/>
    <w:basedOn w:val="Standard"/>
    <w:next w:val="Absatz"/>
    <w:qFormat/>
    <w:pPr>
      <w:keepNext/>
      <w:numPr>
        <w:ilvl w:val="1"/>
        <w:numId w:val="2"/>
      </w:numPr>
      <w:spacing w:before="100" w:after="120"/>
      <w:outlineLvl w:val="1"/>
    </w:pPr>
    <w:rPr>
      <w:b/>
    </w:rPr>
  </w:style>
  <w:style w:type="paragraph" w:styleId="berschrift3">
    <w:name w:val="heading 3"/>
    <w:basedOn w:val="Standard"/>
    <w:next w:val="Absatz"/>
    <w:qFormat/>
    <w:pPr>
      <w:keepNext/>
      <w:numPr>
        <w:ilvl w:val="2"/>
        <w:numId w:val="2"/>
      </w:numPr>
      <w:spacing w:before="240" w:after="60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2"/>
      </w:numPr>
      <w:spacing w:before="240"/>
      <w:outlineLvl w:val="3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bsatzstandardschriftart2">
    <w:name w:val="Absatzstandardschriftart2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  <w:rPr>
      <w:rFonts w:ascii="Symbol" w:hAnsi="Symbol" w:cs="Symbol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3z0">
    <w:name w:val="WW8Num13z0"/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Absatzstandardschriftart1">
    <w:name w:val="Absatzstandardschriftart1"/>
  </w:style>
  <w:style w:type="character" w:customStyle="1" w:styleId="AbsatzZchn">
    <w:name w:val="Absatz Zchn"/>
  </w:style>
  <w:style w:type="character" w:styleId="Hyperlink">
    <w:name w:val="Hyperlink"/>
  </w:style>
  <w:style w:type="character" w:customStyle="1" w:styleId="cloak">
    <w:name w:val="cloak"/>
    <w:basedOn w:val="Absatzstandardschriftart1"/>
  </w:style>
  <w:style w:type="character" w:customStyle="1" w:styleId="Bullets">
    <w:name w:val="Bullets"/>
  </w:style>
  <w:style w:type="paragraph" w:customStyle="1" w:styleId="Heading">
    <w:name w:val="Heading"/>
    <w:basedOn w:val="Standard"/>
    <w:next w:val="Textkrper"/>
    <w:pPr>
      <w:keepNext/>
      <w:spacing w:before="240" w:after="120"/>
    </w:pPr>
  </w:style>
  <w:style w:type="paragraph" w:styleId="Textkrper">
    <w:name w:val="Body Text"/>
    <w:basedOn w:val="Standard"/>
    <w:link w:val="TextkrperZchn"/>
    <w:pPr>
      <w:spacing w:after="140" w:line="288" w:lineRule="auto"/>
    </w:pPr>
  </w:style>
  <w:style w:type="paragraph" w:styleId="Liste">
    <w:name w:val="List"/>
    <w:basedOn w:val="Textkrper"/>
    <w:rPr>
      <w:rFonts w:cs="FreeSans"/>
    </w:rPr>
  </w:style>
  <w:style w:type="paragraph" w:styleId="Beschriftung">
    <w:name w:val="caption"/>
    <w:basedOn w:val="Standard"/>
    <w:qFormat/>
    <w:pPr>
      <w:suppressLineNumbers/>
      <w:spacing w:before="120" w:after="120"/>
    </w:pPr>
  </w:style>
  <w:style w:type="paragraph" w:customStyle="1" w:styleId="Index">
    <w:name w:val="Index"/>
    <w:basedOn w:val="Standard"/>
    <w:pPr>
      <w:suppressLineNumbers/>
    </w:pPr>
    <w:rPr>
      <w:rFonts w:cs="FreeSans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</w:style>
  <w:style w:type="paragraph" w:customStyle="1" w:styleId="Absatz">
    <w:name w:val="Absatz"/>
    <w:basedOn w:val="Standard"/>
    <w:pPr>
      <w:spacing w:after="240" w:line="360" w:lineRule="atLeast"/>
      <w:jc w:val="both"/>
    </w:pPr>
  </w:style>
  <w:style w:type="paragraph" w:customStyle="1" w:styleId="Absatzlb">
    <w:name w:val="Absatz lb"/>
    <w:basedOn w:val="Absatz"/>
    <w:pPr>
      <w:jc w:val="left"/>
    </w:pPr>
  </w:style>
  <w:style w:type="paragraph" w:customStyle="1" w:styleId="Absender">
    <w:name w:val="Absender"/>
    <w:basedOn w:val="Absatz"/>
    <w:pPr>
      <w:spacing w:after="1310"/>
      <w:jc w:val="left"/>
    </w:pPr>
    <w:rPr>
      <w:b/>
    </w:rPr>
  </w:style>
  <w:style w:type="paragraph" w:customStyle="1" w:styleId="Anschrift">
    <w:name w:val="Anschrift"/>
    <w:basedOn w:val="Absatz"/>
    <w:pPr>
      <w:spacing w:after="120" w:line="240" w:lineRule="atLeast"/>
      <w:jc w:val="left"/>
    </w:pPr>
  </w:style>
  <w:style w:type="paragraph" w:customStyle="1" w:styleId="Bild">
    <w:name w:val="Bild"/>
    <w:basedOn w:val="Standard"/>
    <w:next w:val="Absatz"/>
    <w:pPr>
      <w:keepLines/>
      <w:spacing w:before="120" w:after="240"/>
      <w:jc w:val="center"/>
    </w:pPr>
  </w:style>
  <w:style w:type="paragraph" w:customStyle="1" w:styleId="Datum1">
    <w:name w:val="Datum1"/>
    <w:basedOn w:val="Absatz"/>
    <w:pPr>
      <w:jc w:val="right"/>
    </w:pPr>
  </w:style>
  <w:style w:type="paragraph" w:customStyle="1" w:styleId="Formel">
    <w:name w:val="Formel"/>
    <w:basedOn w:val="Absatz"/>
    <w:pPr>
      <w:tabs>
        <w:tab w:val="right" w:pos="7938"/>
      </w:tabs>
      <w:ind w:left="284"/>
      <w:jc w:val="left"/>
    </w:pPr>
  </w:style>
  <w:style w:type="paragraph" w:customStyle="1" w:styleId="TabelleFeldDezimaltab">
    <w:name w:val="Tabelle Feld Dezimaltab."/>
    <w:basedOn w:val="Standard"/>
    <w:pPr>
      <w:keepLines/>
      <w:tabs>
        <w:tab w:val="decimal" w:pos="1020"/>
      </w:tabs>
      <w:spacing w:before="120" w:after="120" w:line="240" w:lineRule="atLeast"/>
    </w:pPr>
  </w:style>
  <w:style w:type="paragraph" w:customStyle="1" w:styleId="TabelleFeldlbeng">
    <w:name w:val="Tabelle Feld lb eng"/>
    <w:basedOn w:val="Standard"/>
    <w:pPr>
      <w:keepNext/>
      <w:keepLines/>
      <w:spacing w:before="40" w:after="40" w:line="60" w:lineRule="atLeast"/>
    </w:pPr>
  </w:style>
  <w:style w:type="paragraph" w:customStyle="1" w:styleId="berschriftnichtimVerzeichnis">
    <w:name w:val="Überschrift nicht im Verzeichnis"/>
    <w:basedOn w:val="berschrift1"/>
    <w:pPr>
      <w:numPr>
        <w:numId w:val="0"/>
      </w:numPr>
    </w:pPr>
  </w:style>
  <w:style w:type="paragraph" w:customStyle="1" w:styleId="Titelseite">
    <w:name w:val="Titelseite"/>
    <w:basedOn w:val="berschriftnichtimVerzeichnis"/>
    <w:pPr>
      <w:spacing w:before="2830" w:after="1700"/>
    </w:pPr>
  </w:style>
  <w:style w:type="paragraph" w:customStyle="1" w:styleId="berschriftGrundformat">
    <w:name w:val="Überschrift Grundformat"/>
    <w:basedOn w:val="Standard"/>
    <w:pPr>
      <w:keepNext/>
      <w:spacing w:before="240"/>
    </w:pPr>
    <w:rPr>
      <w:b/>
    </w:rPr>
  </w:style>
  <w:style w:type="paragraph" w:styleId="StandardWeb">
    <w:name w:val="Normal (Web)"/>
    <w:basedOn w:val="Standard"/>
    <w:uiPriority w:val="99"/>
    <w:pPr>
      <w:spacing w:before="100" w:after="100"/>
    </w:pPr>
  </w:style>
  <w:style w:type="paragraph" w:customStyle="1" w:styleId="FarbigeListe-Akzent11">
    <w:name w:val="Farbige Liste - Akzent 11"/>
    <w:basedOn w:val="Standard"/>
    <w:qFormat/>
    <w:pPr>
      <w:ind w:left="720"/>
      <w:contextualSpacing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xtkrperZchn">
    <w:name w:val="Textkörper Zchn"/>
    <w:basedOn w:val="Absatz-Standardschriftart"/>
    <w:link w:val="Textkrper"/>
    <w:rsid w:val="00BE7C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7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3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143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</vt:lpstr>
    </vt:vector>
  </TitlesOfParts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Möbius</dc:creator>
  <cp:keywords/>
  <dc:description/>
  <cp:lastModifiedBy>Clemens Czurda</cp:lastModifiedBy>
  <cp:revision>7</cp:revision>
  <cp:lastPrinted>2009-11-15T09:54:00Z</cp:lastPrinted>
  <dcterms:created xsi:type="dcterms:W3CDTF">2022-11-29T20:27:00Z</dcterms:created>
  <dcterms:modified xsi:type="dcterms:W3CDTF">2022-11-29T20:58:00Z</dcterms:modified>
</cp:coreProperties>
</file>